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2E196" w14:textId="77777777" w:rsidR="006D080B" w:rsidRPr="001045BB" w:rsidRDefault="006D080B" w:rsidP="001045BB">
      <w:pPr>
        <w:pStyle w:val="BodyText"/>
        <w:suppressAutoHyphens/>
        <w:spacing w:after="0" w:line="240" w:lineRule="auto"/>
        <w:jc w:val="both"/>
        <w:rPr>
          <w:rFonts w:ascii="Verdana" w:hAnsi="Verdana"/>
          <w:b/>
          <w:bCs/>
          <w:color w:val="000000"/>
          <w:sz w:val="32"/>
          <w:lang w:val="es-AR"/>
        </w:rPr>
      </w:pPr>
      <w:r w:rsidRPr="001045BB">
        <w:rPr>
          <w:rFonts w:ascii="Verdana" w:hAnsi="Verdana"/>
          <w:b/>
          <w:bCs/>
          <w:color w:val="000000"/>
          <w:sz w:val="32"/>
          <w:lang w:val="es-AR"/>
        </w:rPr>
        <w:t>La</w:t>
      </w:r>
      <w:r w:rsidRPr="001045BB">
        <w:rPr>
          <w:rFonts w:ascii="Verdana" w:hAnsi="Verdana"/>
          <w:b/>
          <w:bCs/>
          <w:color w:val="000000"/>
          <w:spacing w:val="8"/>
          <w:sz w:val="32"/>
          <w:lang w:val="es-AR"/>
        </w:rPr>
        <w:t xml:space="preserve"> </w:t>
      </w:r>
      <w:r w:rsidRPr="001045BB">
        <w:rPr>
          <w:rFonts w:ascii="Verdana" w:hAnsi="Verdana"/>
          <w:b/>
          <w:bCs/>
          <w:color w:val="000000"/>
          <w:sz w:val="32"/>
          <w:lang w:val="es-AR"/>
        </w:rPr>
        <w:t>otra</w:t>
      </w:r>
      <w:r w:rsidRPr="001045BB">
        <w:rPr>
          <w:rFonts w:ascii="Verdana" w:hAnsi="Verdana"/>
          <w:b/>
          <w:bCs/>
          <w:color w:val="000000"/>
          <w:spacing w:val="8"/>
          <w:sz w:val="32"/>
          <w:lang w:val="es-AR"/>
        </w:rPr>
        <w:t xml:space="preserve"> </w:t>
      </w:r>
      <w:r w:rsidRPr="001045BB">
        <w:rPr>
          <w:rFonts w:ascii="Verdana" w:hAnsi="Verdana"/>
          <w:b/>
          <w:bCs/>
          <w:color w:val="000000"/>
          <w:spacing w:val="-2"/>
          <w:sz w:val="32"/>
          <w:lang w:val="es-AR"/>
        </w:rPr>
        <w:t>muerte</w:t>
      </w:r>
    </w:p>
    <w:p w14:paraId="7DA217E4" w14:textId="77777777" w:rsidR="00C441A2" w:rsidRPr="001045BB" w:rsidRDefault="00C441A2" w:rsidP="001045BB">
      <w:pPr>
        <w:suppressAutoHyphens/>
        <w:spacing w:after="0" w:line="240" w:lineRule="auto"/>
        <w:jc w:val="both"/>
        <w:rPr>
          <w:rFonts w:ascii="Verdana" w:hAnsi="Verdana"/>
          <w:color w:val="000000"/>
          <w:sz w:val="24"/>
          <w:lang w:val="es-AR"/>
        </w:rPr>
      </w:pPr>
      <w:r w:rsidRPr="001045BB">
        <w:rPr>
          <w:rFonts w:ascii="Verdana" w:hAnsi="Verdana"/>
          <w:color w:val="000000"/>
          <w:sz w:val="24"/>
          <w:lang w:val="es-AR"/>
        </w:rPr>
        <w:t>Jorge</w:t>
      </w:r>
      <w:r w:rsidRPr="001045BB">
        <w:rPr>
          <w:rFonts w:ascii="Verdana" w:hAnsi="Verdana"/>
          <w:color w:val="000000"/>
          <w:spacing w:val="-22"/>
          <w:sz w:val="24"/>
          <w:lang w:val="es-AR"/>
        </w:rPr>
        <w:t xml:space="preserve"> </w:t>
      </w:r>
      <w:r w:rsidRPr="001045BB">
        <w:rPr>
          <w:rFonts w:ascii="Verdana" w:hAnsi="Verdana"/>
          <w:color w:val="000000"/>
          <w:sz w:val="24"/>
          <w:lang w:val="es-AR"/>
        </w:rPr>
        <w:t>Luis</w:t>
      </w:r>
      <w:r w:rsidRPr="001045BB">
        <w:rPr>
          <w:rFonts w:ascii="Verdana" w:hAnsi="Verdana"/>
          <w:color w:val="000000"/>
          <w:spacing w:val="-22"/>
          <w:sz w:val="24"/>
          <w:lang w:val="es-AR"/>
        </w:rPr>
        <w:t xml:space="preserve"> </w:t>
      </w:r>
      <w:r w:rsidRPr="001045BB">
        <w:rPr>
          <w:rFonts w:ascii="Verdana" w:hAnsi="Verdana"/>
          <w:color w:val="000000"/>
          <w:sz w:val="24"/>
          <w:lang w:val="es-AR"/>
        </w:rPr>
        <w:t>Borges</w:t>
      </w:r>
    </w:p>
    <w:p w14:paraId="35851394"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p>
    <w:p w14:paraId="4D4CF7AC"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Un par de años hará (he perdido la carta), Gannon me escribió de Gualeguaychú, anunciando el envío</w:t>
      </w:r>
      <w:r w:rsidRPr="001045BB">
        <w:rPr>
          <w:rFonts w:ascii="Verdana" w:hAnsi="Verdana"/>
          <w:color w:val="000000"/>
          <w:spacing w:val="13"/>
          <w:sz w:val="20"/>
          <w:lang w:val="es-AR"/>
        </w:rPr>
        <w:t xml:space="preserve"> </w:t>
      </w:r>
      <w:r w:rsidRPr="001045BB">
        <w:rPr>
          <w:rFonts w:ascii="Verdana" w:hAnsi="Verdana"/>
          <w:color w:val="000000"/>
          <w:sz w:val="20"/>
          <w:lang w:val="es-AR"/>
        </w:rPr>
        <w:t>de</w:t>
      </w:r>
      <w:r w:rsidRPr="001045BB">
        <w:rPr>
          <w:rFonts w:ascii="Verdana" w:hAnsi="Verdana"/>
          <w:color w:val="000000"/>
          <w:spacing w:val="14"/>
          <w:sz w:val="20"/>
          <w:lang w:val="es-AR"/>
        </w:rPr>
        <w:t xml:space="preserve"> </w:t>
      </w:r>
      <w:r w:rsidRPr="001045BB">
        <w:rPr>
          <w:rFonts w:ascii="Verdana" w:hAnsi="Verdana"/>
          <w:color w:val="000000"/>
          <w:sz w:val="20"/>
          <w:lang w:val="es-AR"/>
        </w:rPr>
        <w:t>una</w:t>
      </w:r>
      <w:r w:rsidRPr="001045BB">
        <w:rPr>
          <w:rFonts w:ascii="Verdana" w:hAnsi="Verdana"/>
          <w:color w:val="000000"/>
          <w:spacing w:val="13"/>
          <w:sz w:val="20"/>
          <w:lang w:val="es-AR"/>
        </w:rPr>
        <w:t xml:space="preserve"> </w:t>
      </w:r>
      <w:r w:rsidRPr="001045BB">
        <w:rPr>
          <w:rFonts w:ascii="Verdana" w:hAnsi="Verdana"/>
          <w:color w:val="000000"/>
          <w:sz w:val="20"/>
          <w:lang w:val="es-AR"/>
        </w:rPr>
        <w:t>versión,</w:t>
      </w:r>
      <w:r w:rsidRPr="001045BB">
        <w:rPr>
          <w:rFonts w:ascii="Verdana" w:hAnsi="Verdana"/>
          <w:color w:val="000000"/>
          <w:spacing w:val="14"/>
          <w:sz w:val="20"/>
          <w:lang w:val="es-AR"/>
        </w:rPr>
        <w:t xml:space="preserve"> </w:t>
      </w:r>
      <w:r w:rsidRPr="001045BB">
        <w:rPr>
          <w:rFonts w:ascii="Verdana" w:hAnsi="Verdana"/>
          <w:color w:val="000000"/>
          <w:sz w:val="20"/>
          <w:lang w:val="es-AR"/>
        </w:rPr>
        <w:t>acaso</w:t>
      </w:r>
      <w:r w:rsidRPr="001045BB">
        <w:rPr>
          <w:rFonts w:ascii="Verdana" w:hAnsi="Verdana"/>
          <w:color w:val="000000"/>
          <w:spacing w:val="13"/>
          <w:sz w:val="20"/>
          <w:lang w:val="es-AR"/>
        </w:rPr>
        <w:t xml:space="preserve"> </w:t>
      </w:r>
      <w:r w:rsidRPr="001045BB">
        <w:rPr>
          <w:rFonts w:ascii="Verdana" w:hAnsi="Verdana"/>
          <w:color w:val="000000"/>
          <w:sz w:val="20"/>
          <w:lang w:val="es-AR"/>
        </w:rPr>
        <w:t>la primera</w:t>
      </w:r>
      <w:r w:rsidRPr="001045BB">
        <w:rPr>
          <w:rFonts w:ascii="Verdana" w:hAnsi="Verdana"/>
          <w:color w:val="000000"/>
          <w:spacing w:val="13"/>
          <w:sz w:val="20"/>
          <w:lang w:val="es-AR"/>
        </w:rPr>
        <w:t xml:space="preserve"> </w:t>
      </w:r>
      <w:r w:rsidRPr="001045BB">
        <w:rPr>
          <w:rFonts w:ascii="Verdana" w:hAnsi="Verdana"/>
          <w:color w:val="000000"/>
          <w:sz w:val="20"/>
          <w:lang w:val="es-AR"/>
        </w:rPr>
        <w:t>española, del</w:t>
      </w:r>
      <w:r w:rsidRPr="001045BB">
        <w:rPr>
          <w:rFonts w:ascii="Verdana" w:hAnsi="Verdana"/>
          <w:color w:val="000000"/>
          <w:spacing w:val="14"/>
          <w:sz w:val="20"/>
          <w:lang w:val="es-AR"/>
        </w:rPr>
        <w:t xml:space="preserve"> </w:t>
      </w:r>
      <w:r w:rsidRPr="001045BB">
        <w:rPr>
          <w:rFonts w:ascii="Verdana" w:hAnsi="Verdana"/>
          <w:color w:val="000000"/>
          <w:sz w:val="20"/>
          <w:lang w:val="es-AR"/>
        </w:rPr>
        <w:t>poema</w:t>
      </w:r>
      <w:r w:rsidRPr="001045BB">
        <w:rPr>
          <w:rFonts w:ascii="Verdana" w:hAnsi="Verdana"/>
          <w:color w:val="000000"/>
          <w:spacing w:val="14"/>
          <w:sz w:val="20"/>
          <w:lang w:val="es-AR"/>
        </w:rPr>
        <w:t xml:space="preserve"> </w:t>
      </w:r>
      <w:r w:rsidRPr="001045BB">
        <w:rPr>
          <w:rFonts w:ascii="Verdana" w:hAnsi="Verdana"/>
          <w:i/>
          <w:color w:val="000000"/>
          <w:sz w:val="20"/>
          <w:lang w:val="es-AR"/>
        </w:rPr>
        <w:t>The</w:t>
      </w:r>
      <w:r w:rsidRPr="001045BB">
        <w:rPr>
          <w:rFonts w:ascii="Verdana" w:hAnsi="Verdana"/>
          <w:i/>
          <w:color w:val="000000"/>
          <w:spacing w:val="13"/>
          <w:sz w:val="20"/>
          <w:lang w:val="es-AR"/>
        </w:rPr>
        <w:t xml:space="preserve"> </w:t>
      </w:r>
      <w:r w:rsidRPr="001045BB">
        <w:rPr>
          <w:rFonts w:ascii="Verdana" w:hAnsi="Verdana"/>
          <w:i/>
          <w:color w:val="000000"/>
          <w:sz w:val="20"/>
          <w:lang w:val="es-AR"/>
        </w:rPr>
        <w:t>Past,</w:t>
      </w:r>
      <w:r w:rsidRPr="001045BB">
        <w:rPr>
          <w:rFonts w:ascii="Verdana" w:hAnsi="Verdana"/>
          <w:i/>
          <w:color w:val="000000"/>
          <w:spacing w:val="13"/>
          <w:sz w:val="20"/>
          <w:lang w:val="es-AR"/>
        </w:rPr>
        <w:t xml:space="preserve"> </w:t>
      </w:r>
      <w:r w:rsidRPr="001045BB">
        <w:rPr>
          <w:rFonts w:ascii="Verdana" w:hAnsi="Verdana"/>
          <w:color w:val="000000"/>
          <w:sz w:val="20"/>
          <w:lang w:val="es-AR"/>
        </w:rPr>
        <w:t>de Ralph</w:t>
      </w:r>
      <w:r w:rsidRPr="001045BB">
        <w:rPr>
          <w:rFonts w:ascii="Verdana" w:hAnsi="Verdana"/>
          <w:color w:val="000000"/>
          <w:spacing w:val="14"/>
          <w:sz w:val="20"/>
          <w:lang w:val="es-AR"/>
        </w:rPr>
        <w:t xml:space="preserve"> </w:t>
      </w:r>
      <w:r w:rsidRPr="001045BB">
        <w:rPr>
          <w:rFonts w:ascii="Verdana" w:hAnsi="Verdana"/>
          <w:color w:val="000000"/>
          <w:sz w:val="20"/>
          <w:lang w:val="es-AR"/>
        </w:rPr>
        <w:t>Waldo</w:t>
      </w:r>
      <w:r w:rsidRPr="001045BB">
        <w:rPr>
          <w:rFonts w:ascii="Verdana" w:hAnsi="Verdana"/>
          <w:color w:val="000000"/>
          <w:spacing w:val="13"/>
          <w:sz w:val="20"/>
          <w:lang w:val="es-AR"/>
        </w:rPr>
        <w:t xml:space="preserve"> </w:t>
      </w:r>
      <w:r w:rsidRPr="001045BB">
        <w:rPr>
          <w:rFonts w:ascii="Verdana" w:hAnsi="Verdana"/>
          <w:color w:val="000000"/>
          <w:sz w:val="20"/>
          <w:lang w:val="es-AR"/>
        </w:rPr>
        <w:t>Emerson, y</w:t>
      </w:r>
      <w:r w:rsidRPr="001045BB">
        <w:rPr>
          <w:rFonts w:ascii="Verdana" w:hAnsi="Verdana"/>
          <w:color w:val="000000"/>
          <w:spacing w:val="40"/>
          <w:sz w:val="20"/>
          <w:lang w:val="es-AR"/>
        </w:rPr>
        <w:t xml:space="preserve"> </w:t>
      </w:r>
      <w:r w:rsidRPr="001045BB">
        <w:rPr>
          <w:rFonts w:ascii="Verdana" w:hAnsi="Verdana"/>
          <w:color w:val="000000"/>
          <w:sz w:val="20"/>
          <w:lang w:val="es-AR"/>
        </w:rPr>
        <w:t>agregando</w:t>
      </w:r>
      <w:r w:rsidRPr="001045BB">
        <w:rPr>
          <w:rFonts w:ascii="Verdana" w:hAnsi="Verdana"/>
          <w:color w:val="000000"/>
          <w:spacing w:val="40"/>
          <w:sz w:val="20"/>
          <w:lang w:val="es-AR"/>
        </w:rPr>
        <w:t xml:space="preserve"> </w:t>
      </w:r>
      <w:r w:rsidRPr="001045BB">
        <w:rPr>
          <w:rFonts w:ascii="Verdana" w:hAnsi="Verdana"/>
          <w:color w:val="000000"/>
          <w:sz w:val="20"/>
          <w:lang w:val="es-AR"/>
        </w:rPr>
        <w:t>en</w:t>
      </w:r>
      <w:r w:rsidRPr="001045BB">
        <w:rPr>
          <w:rFonts w:ascii="Verdana" w:hAnsi="Verdana"/>
          <w:color w:val="000000"/>
          <w:spacing w:val="40"/>
          <w:sz w:val="20"/>
          <w:lang w:val="es-AR"/>
        </w:rPr>
        <w:t xml:space="preserve"> </w:t>
      </w:r>
      <w:r w:rsidRPr="001045BB">
        <w:rPr>
          <w:rFonts w:ascii="Verdana" w:hAnsi="Verdana"/>
          <w:color w:val="000000"/>
          <w:sz w:val="20"/>
          <w:lang w:val="es-AR"/>
        </w:rPr>
        <w:t>una</w:t>
      </w:r>
      <w:r w:rsidRPr="001045BB">
        <w:rPr>
          <w:rFonts w:ascii="Verdana" w:hAnsi="Verdana"/>
          <w:color w:val="000000"/>
          <w:spacing w:val="40"/>
          <w:sz w:val="20"/>
          <w:lang w:val="es-AR"/>
        </w:rPr>
        <w:t xml:space="preserve"> </w:t>
      </w:r>
      <w:r w:rsidRPr="001045BB">
        <w:rPr>
          <w:rFonts w:ascii="Verdana" w:hAnsi="Verdana"/>
          <w:color w:val="000000"/>
          <w:sz w:val="20"/>
          <w:lang w:val="es-AR"/>
        </w:rPr>
        <w:t>posdata</w:t>
      </w:r>
      <w:r w:rsidRPr="001045BB">
        <w:rPr>
          <w:rFonts w:ascii="Verdana" w:hAnsi="Verdana"/>
          <w:color w:val="000000"/>
          <w:spacing w:val="40"/>
          <w:sz w:val="20"/>
          <w:lang w:val="es-AR"/>
        </w:rPr>
        <w:t xml:space="preserve"> </w:t>
      </w:r>
      <w:r w:rsidRPr="001045BB">
        <w:rPr>
          <w:rFonts w:ascii="Verdana" w:hAnsi="Verdana"/>
          <w:color w:val="000000"/>
          <w:sz w:val="20"/>
          <w:lang w:val="es-AR"/>
        </w:rPr>
        <w:t>que</w:t>
      </w:r>
      <w:r w:rsidRPr="001045BB">
        <w:rPr>
          <w:rFonts w:ascii="Verdana" w:hAnsi="Verdana"/>
          <w:color w:val="000000"/>
          <w:spacing w:val="40"/>
          <w:sz w:val="20"/>
          <w:lang w:val="es-AR"/>
        </w:rPr>
        <w:t xml:space="preserve"> </w:t>
      </w:r>
      <w:r w:rsidRPr="001045BB">
        <w:rPr>
          <w:rFonts w:ascii="Verdana" w:hAnsi="Verdana"/>
          <w:color w:val="000000"/>
          <w:sz w:val="20"/>
          <w:lang w:val="es-AR"/>
        </w:rPr>
        <w:t>don</w:t>
      </w:r>
      <w:r w:rsidRPr="001045BB">
        <w:rPr>
          <w:rFonts w:ascii="Verdana" w:hAnsi="Verdana"/>
          <w:color w:val="000000"/>
          <w:spacing w:val="40"/>
          <w:sz w:val="20"/>
          <w:lang w:val="es-AR"/>
        </w:rPr>
        <w:t xml:space="preserve"> </w:t>
      </w:r>
      <w:r w:rsidRPr="001045BB">
        <w:rPr>
          <w:rFonts w:ascii="Verdana" w:hAnsi="Verdana"/>
          <w:color w:val="000000"/>
          <w:sz w:val="20"/>
          <w:lang w:val="es-AR"/>
        </w:rPr>
        <w:t>Pedro</w:t>
      </w:r>
      <w:r w:rsidRPr="001045BB">
        <w:rPr>
          <w:rFonts w:ascii="Verdana" w:hAnsi="Verdana"/>
          <w:color w:val="000000"/>
          <w:spacing w:val="40"/>
          <w:sz w:val="20"/>
          <w:lang w:val="es-AR"/>
        </w:rPr>
        <w:t xml:space="preserve"> </w:t>
      </w:r>
      <w:r w:rsidRPr="001045BB">
        <w:rPr>
          <w:rFonts w:ascii="Verdana" w:hAnsi="Verdana"/>
          <w:color w:val="000000"/>
          <w:sz w:val="20"/>
          <w:lang w:val="es-AR"/>
        </w:rPr>
        <w:t>Damián,</w:t>
      </w:r>
      <w:r w:rsidRPr="001045BB">
        <w:rPr>
          <w:rFonts w:ascii="Verdana" w:hAnsi="Verdana"/>
          <w:color w:val="000000"/>
          <w:spacing w:val="40"/>
          <w:sz w:val="20"/>
          <w:lang w:val="es-AR"/>
        </w:rPr>
        <w:t xml:space="preserve"> </w:t>
      </w:r>
      <w:r w:rsidRPr="001045BB">
        <w:rPr>
          <w:rFonts w:ascii="Verdana" w:hAnsi="Verdana"/>
          <w:color w:val="000000"/>
          <w:sz w:val="20"/>
          <w:lang w:val="es-AR"/>
        </w:rPr>
        <w:t>de</w:t>
      </w:r>
      <w:r w:rsidRPr="001045BB">
        <w:rPr>
          <w:rFonts w:ascii="Verdana" w:hAnsi="Verdana"/>
          <w:color w:val="000000"/>
          <w:spacing w:val="40"/>
          <w:sz w:val="20"/>
          <w:lang w:val="es-AR"/>
        </w:rPr>
        <w:t xml:space="preserve"> </w:t>
      </w:r>
      <w:r w:rsidRPr="001045BB">
        <w:rPr>
          <w:rFonts w:ascii="Verdana" w:hAnsi="Verdana"/>
          <w:color w:val="000000"/>
          <w:sz w:val="20"/>
          <w:lang w:val="es-AR"/>
        </w:rPr>
        <w:t>quien</w:t>
      </w:r>
      <w:r w:rsidRPr="001045BB">
        <w:rPr>
          <w:rFonts w:ascii="Verdana" w:hAnsi="Verdana"/>
          <w:color w:val="000000"/>
          <w:spacing w:val="40"/>
          <w:sz w:val="20"/>
          <w:lang w:val="es-AR"/>
        </w:rPr>
        <w:t xml:space="preserve"> </w:t>
      </w:r>
      <w:r w:rsidRPr="001045BB">
        <w:rPr>
          <w:rFonts w:ascii="Verdana" w:hAnsi="Verdana"/>
          <w:color w:val="000000"/>
          <w:sz w:val="20"/>
          <w:lang w:val="es-AR"/>
        </w:rPr>
        <w:t>yo</w:t>
      </w:r>
      <w:r w:rsidRPr="001045BB">
        <w:rPr>
          <w:rFonts w:ascii="Verdana" w:hAnsi="Verdana"/>
          <w:color w:val="000000"/>
          <w:spacing w:val="40"/>
          <w:sz w:val="20"/>
          <w:lang w:val="es-AR"/>
        </w:rPr>
        <w:t xml:space="preserve"> </w:t>
      </w:r>
      <w:r w:rsidRPr="001045BB">
        <w:rPr>
          <w:rFonts w:ascii="Verdana" w:hAnsi="Verdana"/>
          <w:color w:val="000000"/>
          <w:sz w:val="20"/>
          <w:lang w:val="es-AR"/>
        </w:rPr>
        <w:t>guardaría</w:t>
      </w:r>
      <w:r w:rsidRPr="001045BB">
        <w:rPr>
          <w:rFonts w:ascii="Verdana" w:hAnsi="Verdana"/>
          <w:color w:val="000000"/>
          <w:spacing w:val="40"/>
          <w:sz w:val="20"/>
          <w:lang w:val="es-AR"/>
        </w:rPr>
        <w:t xml:space="preserve"> </w:t>
      </w:r>
      <w:r w:rsidRPr="001045BB">
        <w:rPr>
          <w:rFonts w:ascii="Verdana" w:hAnsi="Verdana"/>
          <w:color w:val="000000"/>
          <w:sz w:val="20"/>
          <w:lang w:val="es-AR"/>
        </w:rPr>
        <w:t>alguna</w:t>
      </w:r>
      <w:r w:rsidRPr="001045BB">
        <w:rPr>
          <w:rFonts w:ascii="Verdana" w:hAnsi="Verdana"/>
          <w:color w:val="000000"/>
          <w:spacing w:val="40"/>
          <w:sz w:val="20"/>
          <w:lang w:val="es-AR"/>
        </w:rPr>
        <w:t xml:space="preserve"> </w:t>
      </w:r>
      <w:r w:rsidRPr="001045BB">
        <w:rPr>
          <w:rFonts w:ascii="Verdana" w:hAnsi="Verdana"/>
          <w:color w:val="000000"/>
          <w:sz w:val="20"/>
          <w:lang w:val="es-AR"/>
        </w:rPr>
        <w:t>memoria, había muerto noches pasadas, de una congestión pulmonar. El hombre, arrasado por la fiebre, había revivido en su delirio la sangrienta jornada de Masoller; la noticia me pareció previsible y hasta convencional, porque don Pedro, a los diecinueve o veinte años, había seguido las banderas de</w:t>
      </w:r>
      <w:r w:rsidRPr="001045BB">
        <w:rPr>
          <w:rFonts w:ascii="Verdana" w:hAnsi="Verdana"/>
          <w:color w:val="000000"/>
          <w:spacing w:val="40"/>
          <w:sz w:val="20"/>
          <w:lang w:val="es-AR"/>
        </w:rPr>
        <w:t xml:space="preserve"> </w:t>
      </w:r>
      <w:r w:rsidRPr="001045BB">
        <w:rPr>
          <w:rFonts w:ascii="Verdana" w:hAnsi="Verdana"/>
          <w:color w:val="000000"/>
          <w:sz w:val="20"/>
          <w:lang w:val="es-AR"/>
        </w:rPr>
        <w:t>Aparicio</w:t>
      </w:r>
      <w:r w:rsidRPr="001045BB">
        <w:rPr>
          <w:rFonts w:ascii="Verdana" w:hAnsi="Verdana"/>
          <w:color w:val="000000"/>
          <w:spacing w:val="40"/>
          <w:sz w:val="20"/>
          <w:lang w:val="es-AR"/>
        </w:rPr>
        <w:t xml:space="preserve"> </w:t>
      </w:r>
      <w:r w:rsidRPr="001045BB">
        <w:rPr>
          <w:rFonts w:ascii="Verdana" w:hAnsi="Verdana"/>
          <w:color w:val="000000"/>
          <w:sz w:val="20"/>
          <w:lang w:val="es-AR"/>
        </w:rPr>
        <w:t>Saravia.</w:t>
      </w:r>
      <w:r w:rsidRPr="001045BB">
        <w:rPr>
          <w:rFonts w:ascii="Verdana" w:hAnsi="Verdana"/>
          <w:color w:val="000000"/>
          <w:spacing w:val="40"/>
          <w:sz w:val="20"/>
          <w:lang w:val="es-AR"/>
        </w:rPr>
        <w:t xml:space="preserve"> </w:t>
      </w:r>
      <w:r w:rsidRPr="001045BB">
        <w:rPr>
          <w:rFonts w:ascii="Verdana" w:hAnsi="Verdana"/>
          <w:color w:val="000000"/>
          <w:sz w:val="20"/>
          <w:lang w:val="es-AR"/>
        </w:rPr>
        <w:t>La</w:t>
      </w:r>
      <w:r w:rsidRPr="001045BB">
        <w:rPr>
          <w:rFonts w:ascii="Verdana" w:hAnsi="Verdana"/>
          <w:color w:val="000000"/>
          <w:spacing w:val="40"/>
          <w:sz w:val="20"/>
          <w:lang w:val="es-AR"/>
        </w:rPr>
        <w:t xml:space="preserve"> </w:t>
      </w:r>
      <w:r w:rsidRPr="001045BB">
        <w:rPr>
          <w:rFonts w:ascii="Verdana" w:hAnsi="Verdana"/>
          <w:color w:val="000000"/>
          <w:sz w:val="20"/>
          <w:lang w:val="es-AR"/>
        </w:rPr>
        <w:t>revolución</w:t>
      </w:r>
      <w:r w:rsidRPr="001045BB">
        <w:rPr>
          <w:rFonts w:ascii="Verdana" w:hAnsi="Verdana"/>
          <w:color w:val="000000"/>
          <w:spacing w:val="40"/>
          <w:sz w:val="20"/>
          <w:lang w:val="es-AR"/>
        </w:rPr>
        <w:t xml:space="preserve"> </w:t>
      </w:r>
      <w:r w:rsidRPr="001045BB">
        <w:rPr>
          <w:rFonts w:ascii="Verdana" w:hAnsi="Verdana"/>
          <w:color w:val="000000"/>
          <w:sz w:val="20"/>
          <w:lang w:val="es-AR"/>
        </w:rPr>
        <w:t>de</w:t>
      </w:r>
      <w:r w:rsidRPr="001045BB">
        <w:rPr>
          <w:rFonts w:ascii="Verdana" w:hAnsi="Verdana"/>
          <w:color w:val="000000"/>
          <w:spacing w:val="40"/>
          <w:sz w:val="20"/>
          <w:lang w:val="es-AR"/>
        </w:rPr>
        <w:t xml:space="preserve"> </w:t>
      </w:r>
      <w:r w:rsidRPr="001045BB">
        <w:rPr>
          <w:rFonts w:ascii="Verdana" w:hAnsi="Verdana"/>
          <w:color w:val="000000"/>
          <w:sz w:val="20"/>
          <w:lang w:val="es-AR"/>
        </w:rPr>
        <w:t>1904</w:t>
      </w:r>
      <w:r w:rsidRPr="001045BB">
        <w:rPr>
          <w:rFonts w:ascii="Verdana" w:hAnsi="Verdana"/>
          <w:color w:val="000000"/>
          <w:spacing w:val="40"/>
          <w:sz w:val="20"/>
          <w:lang w:val="es-AR"/>
        </w:rPr>
        <w:t xml:space="preserve"> </w:t>
      </w:r>
      <w:r w:rsidRPr="001045BB">
        <w:rPr>
          <w:rFonts w:ascii="Verdana" w:hAnsi="Verdana"/>
          <w:color w:val="000000"/>
          <w:sz w:val="20"/>
          <w:lang w:val="es-AR"/>
        </w:rPr>
        <w:t>lo</w:t>
      </w:r>
      <w:r w:rsidRPr="001045BB">
        <w:rPr>
          <w:rFonts w:ascii="Verdana" w:hAnsi="Verdana"/>
          <w:color w:val="000000"/>
          <w:spacing w:val="40"/>
          <w:sz w:val="20"/>
          <w:lang w:val="es-AR"/>
        </w:rPr>
        <w:t xml:space="preserve"> </w:t>
      </w:r>
      <w:r w:rsidRPr="001045BB">
        <w:rPr>
          <w:rFonts w:ascii="Verdana" w:hAnsi="Verdana"/>
          <w:color w:val="000000"/>
          <w:sz w:val="20"/>
          <w:lang w:val="es-AR"/>
        </w:rPr>
        <w:t>tomó</w:t>
      </w:r>
      <w:r w:rsidRPr="001045BB">
        <w:rPr>
          <w:rFonts w:ascii="Verdana" w:hAnsi="Verdana"/>
          <w:color w:val="000000"/>
          <w:spacing w:val="40"/>
          <w:sz w:val="20"/>
          <w:lang w:val="es-AR"/>
        </w:rPr>
        <w:t xml:space="preserve"> </w:t>
      </w:r>
      <w:r w:rsidRPr="001045BB">
        <w:rPr>
          <w:rFonts w:ascii="Verdana" w:hAnsi="Verdana"/>
          <w:color w:val="000000"/>
          <w:sz w:val="20"/>
          <w:lang w:val="es-AR"/>
        </w:rPr>
        <w:t>en</w:t>
      </w:r>
      <w:r w:rsidRPr="001045BB">
        <w:rPr>
          <w:rFonts w:ascii="Verdana" w:hAnsi="Verdana"/>
          <w:color w:val="000000"/>
          <w:spacing w:val="40"/>
          <w:sz w:val="20"/>
          <w:lang w:val="es-AR"/>
        </w:rPr>
        <w:t xml:space="preserve"> </w:t>
      </w:r>
      <w:r w:rsidRPr="001045BB">
        <w:rPr>
          <w:rFonts w:ascii="Verdana" w:hAnsi="Verdana"/>
          <w:color w:val="000000"/>
          <w:sz w:val="20"/>
          <w:lang w:val="es-AR"/>
        </w:rPr>
        <w:t>una</w:t>
      </w:r>
      <w:r w:rsidRPr="001045BB">
        <w:rPr>
          <w:rFonts w:ascii="Verdana" w:hAnsi="Verdana"/>
          <w:color w:val="000000"/>
          <w:spacing w:val="40"/>
          <w:sz w:val="20"/>
          <w:lang w:val="es-AR"/>
        </w:rPr>
        <w:t xml:space="preserve"> </w:t>
      </w:r>
      <w:r w:rsidRPr="001045BB">
        <w:rPr>
          <w:rFonts w:ascii="Verdana" w:hAnsi="Verdana"/>
          <w:color w:val="000000"/>
          <w:sz w:val="20"/>
          <w:lang w:val="es-AR"/>
        </w:rPr>
        <w:t>estancia</w:t>
      </w:r>
      <w:r w:rsidRPr="001045BB">
        <w:rPr>
          <w:rFonts w:ascii="Verdana" w:hAnsi="Verdana"/>
          <w:color w:val="000000"/>
          <w:spacing w:val="40"/>
          <w:sz w:val="20"/>
          <w:lang w:val="es-AR"/>
        </w:rPr>
        <w:t xml:space="preserve"> </w:t>
      </w:r>
      <w:r w:rsidRPr="001045BB">
        <w:rPr>
          <w:rFonts w:ascii="Verdana" w:hAnsi="Verdana"/>
          <w:color w:val="000000"/>
          <w:sz w:val="20"/>
          <w:lang w:val="es-AR"/>
        </w:rPr>
        <w:t>de</w:t>
      </w:r>
      <w:r w:rsidRPr="001045BB">
        <w:rPr>
          <w:rFonts w:ascii="Verdana" w:hAnsi="Verdana"/>
          <w:color w:val="000000"/>
          <w:spacing w:val="40"/>
          <w:sz w:val="20"/>
          <w:lang w:val="es-AR"/>
        </w:rPr>
        <w:t xml:space="preserve"> </w:t>
      </w:r>
      <w:r w:rsidRPr="001045BB">
        <w:rPr>
          <w:rFonts w:ascii="Verdana" w:hAnsi="Verdana"/>
          <w:color w:val="000000"/>
          <w:sz w:val="20"/>
          <w:lang w:val="es-AR"/>
        </w:rPr>
        <w:t>Río</w:t>
      </w:r>
      <w:r w:rsidRPr="001045BB">
        <w:rPr>
          <w:rFonts w:ascii="Verdana" w:hAnsi="Verdana"/>
          <w:color w:val="000000"/>
          <w:spacing w:val="40"/>
          <w:sz w:val="20"/>
          <w:lang w:val="es-AR"/>
        </w:rPr>
        <w:t xml:space="preserve"> </w:t>
      </w:r>
      <w:r w:rsidRPr="001045BB">
        <w:rPr>
          <w:rFonts w:ascii="Verdana" w:hAnsi="Verdana"/>
          <w:color w:val="000000"/>
          <w:sz w:val="20"/>
          <w:lang w:val="es-AR"/>
        </w:rPr>
        <w:t>Negro</w:t>
      </w:r>
      <w:r w:rsidRPr="001045BB">
        <w:rPr>
          <w:rFonts w:ascii="Verdana" w:hAnsi="Verdana"/>
          <w:color w:val="000000"/>
          <w:spacing w:val="40"/>
          <w:sz w:val="20"/>
          <w:lang w:val="es-AR"/>
        </w:rPr>
        <w:t xml:space="preserve"> </w:t>
      </w:r>
      <w:r w:rsidRPr="001045BB">
        <w:rPr>
          <w:rFonts w:ascii="Verdana" w:hAnsi="Verdana"/>
          <w:color w:val="000000"/>
          <w:sz w:val="20"/>
          <w:lang w:val="es-AR"/>
        </w:rPr>
        <w:t>o</w:t>
      </w:r>
      <w:r w:rsidRPr="001045BB">
        <w:rPr>
          <w:rFonts w:ascii="Verdana" w:hAnsi="Verdana"/>
          <w:color w:val="000000"/>
          <w:spacing w:val="40"/>
          <w:sz w:val="20"/>
          <w:lang w:val="es-AR"/>
        </w:rPr>
        <w:t xml:space="preserve"> </w:t>
      </w:r>
      <w:r w:rsidRPr="001045BB">
        <w:rPr>
          <w:rFonts w:ascii="Verdana" w:hAnsi="Verdana"/>
          <w:color w:val="000000"/>
          <w:sz w:val="20"/>
          <w:lang w:val="es-AR"/>
        </w:rPr>
        <w:t>de Paysandú, donde trabajaba de peón; Pedro Damián era entrerriano, de Gualeguay, pero fue</w:t>
      </w:r>
      <w:r w:rsidRPr="001045BB">
        <w:rPr>
          <w:rFonts w:ascii="Verdana" w:hAnsi="Verdana"/>
          <w:color w:val="000000"/>
          <w:spacing w:val="80"/>
          <w:w w:val="150"/>
          <w:sz w:val="20"/>
          <w:lang w:val="es-AR"/>
        </w:rPr>
        <w:t xml:space="preserve"> </w:t>
      </w:r>
      <w:r w:rsidRPr="001045BB">
        <w:rPr>
          <w:rFonts w:ascii="Verdana" w:hAnsi="Verdana"/>
          <w:color w:val="000000"/>
          <w:sz w:val="20"/>
          <w:lang w:val="es-AR"/>
        </w:rPr>
        <w:t>adonde</w:t>
      </w:r>
      <w:r w:rsidRPr="001045BB">
        <w:rPr>
          <w:rFonts w:ascii="Verdana" w:hAnsi="Verdana"/>
          <w:color w:val="000000"/>
          <w:spacing w:val="13"/>
          <w:sz w:val="20"/>
          <w:lang w:val="es-AR"/>
        </w:rPr>
        <w:t xml:space="preserve"> </w:t>
      </w:r>
      <w:r w:rsidRPr="001045BB">
        <w:rPr>
          <w:rFonts w:ascii="Verdana" w:hAnsi="Verdana"/>
          <w:color w:val="000000"/>
          <w:sz w:val="20"/>
          <w:lang w:val="es-AR"/>
        </w:rPr>
        <w:t>fueron</w:t>
      </w:r>
      <w:r w:rsidRPr="001045BB">
        <w:rPr>
          <w:rFonts w:ascii="Verdana" w:hAnsi="Verdana"/>
          <w:color w:val="000000"/>
          <w:spacing w:val="13"/>
          <w:sz w:val="20"/>
          <w:lang w:val="es-AR"/>
        </w:rPr>
        <w:t xml:space="preserve"> </w:t>
      </w:r>
      <w:r w:rsidRPr="001045BB">
        <w:rPr>
          <w:rFonts w:ascii="Verdana" w:hAnsi="Verdana"/>
          <w:color w:val="000000"/>
          <w:sz w:val="20"/>
          <w:lang w:val="es-AR"/>
        </w:rPr>
        <w:t>los</w:t>
      </w:r>
      <w:r w:rsidRPr="001045BB">
        <w:rPr>
          <w:rFonts w:ascii="Verdana" w:hAnsi="Verdana"/>
          <w:color w:val="000000"/>
          <w:spacing w:val="13"/>
          <w:sz w:val="20"/>
          <w:lang w:val="es-AR"/>
        </w:rPr>
        <w:t xml:space="preserve"> </w:t>
      </w:r>
      <w:r w:rsidRPr="001045BB">
        <w:rPr>
          <w:rFonts w:ascii="Verdana" w:hAnsi="Verdana"/>
          <w:color w:val="000000"/>
          <w:sz w:val="20"/>
          <w:lang w:val="es-AR"/>
        </w:rPr>
        <w:t>amigos, tan</w:t>
      </w:r>
      <w:r w:rsidRPr="001045BB">
        <w:rPr>
          <w:rFonts w:ascii="Verdana" w:hAnsi="Verdana"/>
          <w:color w:val="000000"/>
          <w:spacing w:val="13"/>
          <w:sz w:val="20"/>
          <w:lang w:val="es-AR"/>
        </w:rPr>
        <w:t xml:space="preserve"> </w:t>
      </w:r>
      <w:r w:rsidRPr="001045BB">
        <w:rPr>
          <w:rFonts w:ascii="Verdana" w:hAnsi="Verdana"/>
          <w:color w:val="000000"/>
          <w:sz w:val="20"/>
          <w:lang w:val="es-AR"/>
        </w:rPr>
        <w:t>animoso</w:t>
      </w:r>
      <w:r w:rsidRPr="001045BB">
        <w:rPr>
          <w:rFonts w:ascii="Verdana" w:hAnsi="Verdana"/>
          <w:color w:val="000000"/>
          <w:spacing w:val="13"/>
          <w:sz w:val="20"/>
          <w:lang w:val="es-AR"/>
        </w:rPr>
        <w:t xml:space="preserve"> </w:t>
      </w:r>
      <w:r w:rsidRPr="001045BB">
        <w:rPr>
          <w:rFonts w:ascii="Verdana" w:hAnsi="Verdana"/>
          <w:color w:val="000000"/>
          <w:sz w:val="20"/>
          <w:lang w:val="es-AR"/>
        </w:rPr>
        <w:t>y tan ignorante como</w:t>
      </w:r>
      <w:r w:rsidRPr="001045BB">
        <w:rPr>
          <w:rFonts w:ascii="Verdana" w:hAnsi="Verdana"/>
          <w:color w:val="000000"/>
          <w:spacing w:val="13"/>
          <w:sz w:val="20"/>
          <w:lang w:val="es-AR"/>
        </w:rPr>
        <w:t xml:space="preserve"> </w:t>
      </w:r>
      <w:r w:rsidRPr="001045BB">
        <w:rPr>
          <w:rFonts w:ascii="Verdana" w:hAnsi="Verdana"/>
          <w:color w:val="000000"/>
          <w:sz w:val="20"/>
          <w:lang w:val="es-AR"/>
        </w:rPr>
        <w:t>ellos. Combatió</w:t>
      </w:r>
      <w:r w:rsidRPr="001045BB">
        <w:rPr>
          <w:rFonts w:ascii="Verdana" w:hAnsi="Verdana"/>
          <w:color w:val="000000"/>
          <w:spacing w:val="13"/>
          <w:sz w:val="20"/>
          <w:lang w:val="es-AR"/>
        </w:rPr>
        <w:t xml:space="preserve"> </w:t>
      </w:r>
      <w:r w:rsidRPr="001045BB">
        <w:rPr>
          <w:rFonts w:ascii="Verdana" w:hAnsi="Verdana"/>
          <w:color w:val="000000"/>
          <w:sz w:val="20"/>
          <w:lang w:val="es-AR"/>
        </w:rPr>
        <w:t>en</w:t>
      </w:r>
      <w:r w:rsidRPr="001045BB">
        <w:rPr>
          <w:rFonts w:ascii="Verdana" w:hAnsi="Verdana"/>
          <w:color w:val="000000"/>
          <w:spacing w:val="13"/>
          <w:sz w:val="20"/>
          <w:lang w:val="es-AR"/>
        </w:rPr>
        <w:t xml:space="preserve"> </w:t>
      </w:r>
      <w:r w:rsidRPr="001045BB">
        <w:rPr>
          <w:rFonts w:ascii="Verdana" w:hAnsi="Verdana"/>
          <w:color w:val="000000"/>
          <w:sz w:val="20"/>
          <w:lang w:val="es-AR"/>
        </w:rPr>
        <w:t>algún entrevero y</w:t>
      </w:r>
      <w:r w:rsidRPr="001045BB">
        <w:rPr>
          <w:rFonts w:ascii="Verdana" w:hAnsi="Verdana"/>
          <w:color w:val="000000"/>
          <w:spacing w:val="31"/>
          <w:sz w:val="20"/>
          <w:lang w:val="es-AR"/>
        </w:rPr>
        <w:t xml:space="preserve"> </w:t>
      </w:r>
      <w:r w:rsidRPr="001045BB">
        <w:rPr>
          <w:rFonts w:ascii="Verdana" w:hAnsi="Verdana"/>
          <w:color w:val="000000"/>
          <w:sz w:val="20"/>
          <w:lang w:val="es-AR"/>
        </w:rPr>
        <w:t>en</w:t>
      </w:r>
      <w:r w:rsidRPr="001045BB">
        <w:rPr>
          <w:rFonts w:ascii="Verdana" w:hAnsi="Verdana"/>
          <w:color w:val="000000"/>
          <w:spacing w:val="31"/>
          <w:sz w:val="20"/>
          <w:lang w:val="es-AR"/>
        </w:rPr>
        <w:t xml:space="preserve"> </w:t>
      </w:r>
      <w:r w:rsidRPr="001045BB">
        <w:rPr>
          <w:rFonts w:ascii="Verdana" w:hAnsi="Verdana"/>
          <w:color w:val="000000"/>
          <w:sz w:val="20"/>
          <w:lang w:val="es-AR"/>
        </w:rPr>
        <w:t>la</w:t>
      </w:r>
      <w:r w:rsidRPr="001045BB">
        <w:rPr>
          <w:rFonts w:ascii="Verdana" w:hAnsi="Verdana"/>
          <w:color w:val="000000"/>
          <w:spacing w:val="31"/>
          <w:sz w:val="20"/>
          <w:lang w:val="es-AR"/>
        </w:rPr>
        <w:t xml:space="preserve"> </w:t>
      </w:r>
      <w:r w:rsidRPr="001045BB">
        <w:rPr>
          <w:rFonts w:ascii="Verdana" w:hAnsi="Verdana"/>
          <w:color w:val="000000"/>
          <w:sz w:val="20"/>
          <w:lang w:val="es-AR"/>
        </w:rPr>
        <w:t>batalla</w:t>
      </w:r>
      <w:r w:rsidRPr="001045BB">
        <w:rPr>
          <w:rFonts w:ascii="Verdana" w:hAnsi="Verdana"/>
          <w:color w:val="000000"/>
          <w:spacing w:val="32"/>
          <w:sz w:val="20"/>
          <w:lang w:val="es-AR"/>
        </w:rPr>
        <w:t xml:space="preserve"> </w:t>
      </w:r>
      <w:r w:rsidRPr="001045BB">
        <w:rPr>
          <w:rFonts w:ascii="Verdana" w:hAnsi="Verdana"/>
          <w:color w:val="000000"/>
          <w:sz w:val="20"/>
          <w:lang w:val="es-AR"/>
        </w:rPr>
        <w:t>última;</w:t>
      </w:r>
      <w:r w:rsidRPr="001045BB">
        <w:rPr>
          <w:rFonts w:ascii="Verdana" w:hAnsi="Verdana"/>
          <w:color w:val="000000"/>
          <w:spacing w:val="32"/>
          <w:sz w:val="20"/>
          <w:lang w:val="es-AR"/>
        </w:rPr>
        <w:t xml:space="preserve"> </w:t>
      </w:r>
      <w:r w:rsidRPr="001045BB">
        <w:rPr>
          <w:rFonts w:ascii="Verdana" w:hAnsi="Verdana"/>
          <w:color w:val="000000"/>
          <w:sz w:val="20"/>
          <w:lang w:val="es-AR"/>
        </w:rPr>
        <w:t>repatriado</w:t>
      </w:r>
      <w:r w:rsidRPr="001045BB">
        <w:rPr>
          <w:rFonts w:ascii="Verdana" w:hAnsi="Verdana"/>
          <w:color w:val="000000"/>
          <w:spacing w:val="32"/>
          <w:sz w:val="20"/>
          <w:lang w:val="es-AR"/>
        </w:rPr>
        <w:t xml:space="preserve"> </w:t>
      </w:r>
      <w:r w:rsidRPr="001045BB">
        <w:rPr>
          <w:rFonts w:ascii="Verdana" w:hAnsi="Verdana"/>
          <w:color w:val="000000"/>
          <w:sz w:val="20"/>
          <w:lang w:val="es-AR"/>
        </w:rPr>
        <w:t>en</w:t>
      </w:r>
      <w:r w:rsidRPr="001045BB">
        <w:rPr>
          <w:rFonts w:ascii="Verdana" w:hAnsi="Verdana"/>
          <w:color w:val="000000"/>
          <w:spacing w:val="31"/>
          <w:sz w:val="20"/>
          <w:lang w:val="es-AR"/>
        </w:rPr>
        <w:t xml:space="preserve"> </w:t>
      </w:r>
      <w:r w:rsidRPr="001045BB">
        <w:rPr>
          <w:rFonts w:ascii="Verdana" w:hAnsi="Verdana"/>
          <w:color w:val="000000"/>
          <w:sz w:val="20"/>
          <w:lang w:val="es-AR"/>
        </w:rPr>
        <w:t>1905,</w:t>
      </w:r>
      <w:r w:rsidRPr="001045BB">
        <w:rPr>
          <w:rFonts w:ascii="Verdana" w:hAnsi="Verdana"/>
          <w:color w:val="000000"/>
          <w:spacing w:val="31"/>
          <w:sz w:val="20"/>
          <w:lang w:val="es-AR"/>
        </w:rPr>
        <w:t xml:space="preserve"> </w:t>
      </w:r>
      <w:r w:rsidRPr="001045BB">
        <w:rPr>
          <w:rFonts w:ascii="Verdana" w:hAnsi="Verdana"/>
          <w:color w:val="000000"/>
          <w:sz w:val="20"/>
          <w:lang w:val="es-AR"/>
        </w:rPr>
        <w:t>retomó</w:t>
      </w:r>
      <w:r w:rsidRPr="001045BB">
        <w:rPr>
          <w:rFonts w:ascii="Verdana" w:hAnsi="Verdana"/>
          <w:color w:val="000000"/>
          <w:spacing w:val="32"/>
          <w:sz w:val="20"/>
          <w:lang w:val="es-AR"/>
        </w:rPr>
        <w:t xml:space="preserve"> </w:t>
      </w:r>
      <w:r w:rsidRPr="001045BB">
        <w:rPr>
          <w:rFonts w:ascii="Verdana" w:hAnsi="Verdana"/>
          <w:color w:val="000000"/>
          <w:sz w:val="20"/>
          <w:lang w:val="es-AR"/>
        </w:rPr>
        <w:t>con</w:t>
      </w:r>
      <w:r w:rsidRPr="001045BB">
        <w:rPr>
          <w:rFonts w:ascii="Verdana" w:hAnsi="Verdana"/>
          <w:color w:val="000000"/>
          <w:spacing w:val="32"/>
          <w:sz w:val="20"/>
          <w:lang w:val="es-AR"/>
        </w:rPr>
        <w:t xml:space="preserve"> </w:t>
      </w:r>
      <w:r w:rsidRPr="001045BB">
        <w:rPr>
          <w:rFonts w:ascii="Verdana" w:hAnsi="Verdana"/>
          <w:color w:val="000000"/>
          <w:sz w:val="20"/>
          <w:lang w:val="es-AR"/>
        </w:rPr>
        <w:t>humilde</w:t>
      </w:r>
      <w:r w:rsidRPr="001045BB">
        <w:rPr>
          <w:rFonts w:ascii="Verdana" w:hAnsi="Verdana"/>
          <w:color w:val="000000"/>
          <w:spacing w:val="31"/>
          <w:sz w:val="20"/>
          <w:lang w:val="es-AR"/>
        </w:rPr>
        <w:t xml:space="preserve"> </w:t>
      </w:r>
      <w:r w:rsidRPr="001045BB">
        <w:rPr>
          <w:rFonts w:ascii="Verdana" w:hAnsi="Verdana"/>
          <w:color w:val="000000"/>
          <w:sz w:val="20"/>
          <w:lang w:val="es-AR"/>
        </w:rPr>
        <w:t>tenacidad</w:t>
      </w:r>
      <w:r w:rsidRPr="001045BB">
        <w:rPr>
          <w:rFonts w:ascii="Verdana" w:hAnsi="Verdana"/>
          <w:color w:val="000000"/>
          <w:spacing w:val="32"/>
          <w:sz w:val="20"/>
          <w:lang w:val="es-AR"/>
        </w:rPr>
        <w:t xml:space="preserve"> </w:t>
      </w:r>
      <w:r w:rsidRPr="001045BB">
        <w:rPr>
          <w:rFonts w:ascii="Verdana" w:hAnsi="Verdana"/>
          <w:color w:val="000000"/>
          <w:sz w:val="20"/>
          <w:lang w:val="es-AR"/>
        </w:rPr>
        <w:t>las</w:t>
      </w:r>
      <w:r w:rsidRPr="001045BB">
        <w:rPr>
          <w:rFonts w:ascii="Verdana" w:hAnsi="Verdana"/>
          <w:color w:val="000000"/>
          <w:spacing w:val="31"/>
          <w:sz w:val="20"/>
          <w:lang w:val="es-AR"/>
        </w:rPr>
        <w:t xml:space="preserve"> </w:t>
      </w:r>
      <w:r w:rsidRPr="001045BB">
        <w:rPr>
          <w:rFonts w:ascii="Verdana" w:hAnsi="Verdana"/>
          <w:color w:val="000000"/>
          <w:sz w:val="20"/>
          <w:lang w:val="es-AR"/>
        </w:rPr>
        <w:t>tareas</w:t>
      </w:r>
      <w:r w:rsidRPr="001045BB">
        <w:rPr>
          <w:rFonts w:ascii="Verdana" w:hAnsi="Verdana"/>
          <w:color w:val="000000"/>
          <w:spacing w:val="31"/>
          <w:sz w:val="20"/>
          <w:lang w:val="es-AR"/>
        </w:rPr>
        <w:t xml:space="preserve"> </w:t>
      </w:r>
      <w:r w:rsidRPr="001045BB">
        <w:rPr>
          <w:rFonts w:ascii="Verdana" w:hAnsi="Verdana"/>
          <w:color w:val="000000"/>
          <w:sz w:val="20"/>
          <w:lang w:val="es-AR"/>
        </w:rPr>
        <w:t>de</w:t>
      </w:r>
      <w:r w:rsidRPr="001045BB">
        <w:rPr>
          <w:rFonts w:ascii="Verdana" w:hAnsi="Verdana"/>
          <w:color w:val="000000"/>
          <w:spacing w:val="31"/>
          <w:sz w:val="20"/>
          <w:lang w:val="es-AR"/>
        </w:rPr>
        <w:t xml:space="preserve"> </w:t>
      </w:r>
      <w:r w:rsidRPr="001045BB">
        <w:rPr>
          <w:rFonts w:ascii="Verdana" w:hAnsi="Verdana"/>
          <w:color w:val="000000"/>
          <w:sz w:val="20"/>
          <w:lang w:val="es-AR"/>
        </w:rPr>
        <w:t>campo. Que yo sepa, no volvió a dejar su provincia. Los últimos treinta años los pasó en un puesto muy solo, a una o dos leguas del Ñancay; en aquel desamparo, yo conversé con él una tarde (yo traté</w:t>
      </w:r>
      <w:r w:rsidRPr="001045BB">
        <w:rPr>
          <w:rFonts w:ascii="Verdana" w:hAnsi="Verdana"/>
          <w:color w:val="000000"/>
          <w:spacing w:val="80"/>
          <w:sz w:val="20"/>
          <w:lang w:val="es-AR"/>
        </w:rPr>
        <w:t xml:space="preserve"> </w:t>
      </w:r>
      <w:r w:rsidRPr="001045BB">
        <w:rPr>
          <w:rFonts w:ascii="Verdana" w:hAnsi="Verdana"/>
          <w:color w:val="000000"/>
          <w:sz w:val="20"/>
          <w:lang w:val="es-AR"/>
        </w:rPr>
        <w:t>de conversar con él una tarde), hacia 1942. Era hombre taciturno, de pocas luces. El sonido y la furia de Masoller agotaban su historia; no me sorprendió que los reviviera, en la hora de su muerte...</w:t>
      </w:r>
      <w:r w:rsidRPr="001045BB">
        <w:rPr>
          <w:rFonts w:ascii="Verdana" w:hAnsi="Verdana"/>
          <w:color w:val="000000"/>
          <w:spacing w:val="27"/>
          <w:sz w:val="20"/>
          <w:lang w:val="es-AR"/>
        </w:rPr>
        <w:t xml:space="preserve"> </w:t>
      </w:r>
      <w:r w:rsidRPr="001045BB">
        <w:rPr>
          <w:rFonts w:ascii="Verdana" w:hAnsi="Verdana"/>
          <w:color w:val="000000"/>
          <w:sz w:val="20"/>
          <w:lang w:val="es-AR"/>
        </w:rPr>
        <w:t>Supe</w:t>
      </w:r>
      <w:r w:rsidRPr="001045BB">
        <w:rPr>
          <w:rFonts w:ascii="Verdana" w:hAnsi="Verdana"/>
          <w:color w:val="000000"/>
          <w:spacing w:val="27"/>
          <w:sz w:val="20"/>
          <w:lang w:val="es-AR"/>
        </w:rPr>
        <w:t xml:space="preserve"> </w:t>
      </w:r>
      <w:r w:rsidRPr="001045BB">
        <w:rPr>
          <w:rFonts w:ascii="Verdana" w:hAnsi="Verdana"/>
          <w:color w:val="000000"/>
          <w:sz w:val="20"/>
          <w:lang w:val="es-AR"/>
        </w:rPr>
        <w:t>que</w:t>
      </w:r>
      <w:r w:rsidRPr="001045BB">
        <w:rPr>
          <w:rFonts w:ascii="Verdana" w:hAnsi="Verdana"/>
          <w:color w:val="000000"/>
          <w:spacing w:val="27"/>
          <w:sz w:val="20"/>
          <w:lang w:val="es-AR"/>
        </w:rPr>
        <w:t xml:space="preserve"> </w:t>
      </w:r>
      <w:r w:rsidRPr="001045BB">
        <w:rPr>
          <w:rFonts w:ascii="Verdana" w:hAnsi="Verdana"/>
          <w:color w:val="000000"/>
          <w:sz w:val="20"/>
          <w:lang w:val="es-AR"/>
        </w:rPr>
        <w:t>no</w:t>
      </w:r>
      <w:r w:rsidRPr="001045BB">
        <w:rPr>
          <w:rFonts w:ascii="Verdana" w:hAnsi="Verdana"/>
          <w:color w:val="000000"/>
          <w:spacing w:val="27"/>
          <w:sz w:val="20"/>
          <w:lang w:val="es-AR"/>
        </w:rPr>
        <w:t xml:space="preserve"> </w:t>
      </w:r>
      <w:r w:rsidRPr="001045BB">
        <w:rPr>
          <w:rFonts w:ascii="Verdana" w:hAnsi="Verdana"/>
          <w:color w:val="000000"/>
          <w:sz w:val="20"/>
          <w:lang w:val="es-AR"/>
        </w:rPr>
        <w:t>vería</w:t>
      </w:r>
      <w:r w:rsidRPr="001045BB">
        <w:rPr>
          <w:rFonts w:ascii="Verdana" w:hAnsi="Verdana"/>
          <w:color w:val="000000"/>
          <w:spacing w:val="27"/>
          <w:sz w:val="20"/>
          <w:lang w:val="es-AR"/>
        </w:rPr>
        <w:t xml:space="preserve"> </w:t>
      </w:r>
      <w:r w:rsidRPr="001045BB">
        <w:rPr>
          <w:rFonts w:ascii="Verdana" w:hAnsi="Verdana"/>
          <w:color w:val="000000"/>
          <w:sz w:val="20"/>
          <w:lang w:val="es-AR"/>
        </w:rPr>
        <w:t>más</w:t>
      </w:r>
      <w:r w:rsidRPr="001045BB">
        <w:rPr>
          <w:rFonts w:ascii="Verdana" w:hAnsi="Verdana"/>
          <w:color w:val="000000"/>
          <w:spacing w:val="27"/>
          <w:sz w:val="20"/>
          <w:lang w:val="es-AR"/>
        </w:rPr>
        <w:t xml:space="preserve"> </w:t>
      </w:r>
      <w:r w:rsidRPr="001045BB">
        <w:rPr>
          <w:rFonts w:ascii="Verdana" w:hAnsi="Verdana"/>
          <w:color w:val="000000"/>
          <w:sz w:val="20"/>
          <w:lang w:val="es-AR"/>
        </w:rPr>
        <w:t>a</w:t>
      </w:r>
      <w:r w:rsidRPr="001045BB">
        <w:rPr>
          <w:rFonts w:ascii="Verdana" w:hAnsi="Verdana"/>
          <w:color w:val="000000"/>
          <w:spacing w:val="26"/>
          <w:sz w:val="20"/>
          <w:lang w:val="es-AR"/>
        </w:rPr>
        <w:t xml:space="preserve"> </w:t>
      </w:r>
      <w:r w:rsidRPr="001045BB">
        <w:rPr>
          <w:rFonts w:ascii="Verdana" w:hAnsi="Verdana"/>
          <w:color w:val="000000"/>
          <w:sz w:val="20"/>
          <w:lang w:val="es-AR"/>
        </w:rPr>
        <w:t>Damián</w:t>
      </w:r>
      <w:r w:rsidRPr="001045BB">
        <w:rPr>
          <w:rFonts w:ascii="Verdana" w:hAnsi="Verdana"/>
          <w:color w:val="000000"/>
          <w:spacing w:val="27"/>
          <w:sz w:val="20"/>
          <w:lang w:val="es-AR"/>
        </w:rPr>
        <w:t xml:space="preserve"> </w:t>
      </w:r>
      <w:r w:rsidRPr="001045BB">
        <w:rPr>
          <w:rFonts w:ascii="Verdana" w:hAnsi="Verdana"/>
          <w:color w:val="000000"/>
          <w:sz w:val="20"/>
          <w:lang w:val="es-AR"/>
        </w:rPr>
        <w:t>y</w:t>
      </w:r>
      <w:r w:rsidRPr="001045BB">
        <w:rPr>
          <w:rFonts w:ascii="Verdana" w:hAnsi="Verdana"/>
          <w:color w:val="000000"/>
          <w:spacing w:val="28"/>
          <w:sz w:val="20"/>
          <w:lang w:val="es-AR"/>
        </w:rPr>
        <w:t xml:space="preserve"> </w:t>
      </w:r>
      <w:r w:rsidRPr="001045BB">
        <w:rPr>
          <w:rFonts w:ascii="Verdana" w:hAnsi="Verdana"/>
          <w:color w:val="000000"/>
          <w:sz w:val="20"/>
          <w:lang w:val="es-AR"/>
        </w:rPr>
        <w:t>quise</w:t>
      </w:r>
      <w:r w:rsidRPr="001045BB">
        <w:rPr>
          <w:rFonts w:ascii="Verdana" w:hAnsi="Verdana"/>
          <w:color w:val="000000"/>
          <w:spacing w:val="26"/>
          <w:sz w:val="20"/>
          <w:lang w:val="es-AR"/>
        </w:rPr>
        <w:t xml:space="preserve"> </w:t>
      </w:r>
      <w:r w:rsidRPr="001045BB">
        <w:rPr>
          <w:rFonts w:ascii="Verdana" w:hAnsi="Verdana"/>
          <w:color w:val="000000"/>
          <w:sz w:val="20"/>
          <w:lang w:val="es-AR"/>
        </w:rPr>
        <w:t>recordarlo;</w:t>
      </w:r>
      <w:r w:rsidRPr="001045BB">
        <w:rPr>
          <w:rFonts w:ascii="Verdana" w:hAnsi="Verdana"/>
          <w:color w:val="000000"/>
          <w:spacing w:val="27"/>
          <w:sz w:val="20"/>
          <w:lang w:val="es-AR"/>
        </w:rPr>
        <w:t xml:space="preserve"> </w:t>
      </w:r>
      <w:r w:rsidRPr="001045BB">
        <w:rPr>
          <w:rFonts w:ascii="Verdana" w:hAnsi="Verdana"/>
          <w:color w:val="000000"/>
          <w:sz w:val="20"/>
          <w:lang w:val="es-AR"/>
        </w:rPr>
        <w:t>tan</w:t>
      </w:r>
      <w:r w:rsidRPr="001045BB">
        <w:rPr>
          <w:rFonts w:ascii="Verdana" w:hAnsi="Verdana"/>
          <w:color w:val="000000"/>
          <w:spacing w:val="27"/>
          <w:sz w:val="20"/>
          <w:lang w:val="es-AR"/>
        </w:rPr>
        <w:t xml:space="preserve"> </w:t>
      </w:r>
      <w:r w:rsidRPr="001045BB">
        <w:rPr>
          <w:rFonts w:ascii="Verdana" w:hAnsi="Verdana"/>
          <w:color w:val="000000"/>
          <w:sz w:val="20"/>
          <w:lang w:val="es-AR"/>
        </w:rPr>
        <w:t>pobre</w:t>
      </w:r>
      <w:r w:rsidRPr="001045BB">
        <w:rPr>
          <w:rFonts w:ascii="Verdana" w:hAnsi="Verdana"/>
          <w:color w:val="000000"/>
          <w:spacing w:val="27"/>
          <w:sz w:val="20"/>
          <w:lang w:val="es-AR"/>
        </w:rPr>
        <w:t xml:space="preserve"> </w:t>
      </w:r>
      <w:r w:rsidRPr="001045BB">
        <w:rPr>
          <w:rFonts w:ascii="Verdana" w:hAnsi="Verdana"/>
          <w:color w:val="000000"/>
          <w:sz w:val="20"/>
          <w:lang w:val="es-AR"/>
        </w:rPr>
        <w:t>es</w:t>
      </w:r>
      <w:r w:rsidRPr="001045BB">
        <w:rPr>
          <w:rFonts w:ascii="Verdana" w:hAnsi="Verdana"/>
          <w:color w:val="000000"/>
          <w:spacing w:val="27"/>
          <w:sz w:val="20"/>
          <w:lang w:val="es-AR"/>
        </w:rPr>
        <w:t xml:space="preserve"> </w:t>
      </w:r>
      <w:r w:rsidRPr="001045BB">
        <w:rPr>
          <w:rFonts w:ascii="Verdana" w:hAnsi="Verdana"/>
          <w:color w:val="000000"/>
          <w:sz w:val="20"/>
          <w:lang w:val="es-AR"/>
        </w:rPr>
        <w:t>mi</w:t>
      </w:r>
      <w:r w:rsidRPr="001045BB">
        <w:rPr>
          <w:rFonts w:ascii="Verdana" w:hAnsi="Verdana"/>
          <w:color w:val="000000"/>
          <w:spacing w:val="27"/>
          <w:sz w:val="20"/>
          <w:lang w:val="es-AR"/>
        </w:rPr>
        <w:t xml:space="preserve"> </w:t>
      </w:r>
      <w:r w:rsidRPr="001045BB">
        <w:rPr>
          <w:rFonts w:ascii="Verdana" w:hAnsi="Verdana"/>
          <w:color w:val="000000"/>
          <w:sz w:val="20"/>
          <w:lang w:val="es-AR"/>
        </w:rPr>
        <w:t>memoria</w:t>
      </w:r>
      <w:r w:rsidRPr="001045BB">
        <w:rPr>
          <w:rFonts w:ascii="Verdana" w:hAnsi="Verdana"/>
          <w:color w:val="000000"/>
          <w:spacing w:val="27"/>
          <w:sz w:val="20"/>
          <w:lang w:val="es-AR"/>
        </w:rPr>
        <w:t xml:space="preserve"> </w:t>
      </w:r>
      <w:r w:rsidRPr="001045BB">
        <w:rPr>
          <w:rFonts w:ascii="Verdana" w:hAnsi="Verdana"/>
          <w:color w:val="000000"/>
          <w:sz w:val="20"/>
          <w:lang w:val="es-AR"/>
        </w:rPr>
        <w:t>visual que sólo recordé una fotografía que Gannon le tomó. El hecho nada tiene de singular, si consideramos que al hombre lo vi a principios de 1942, una vez, y a la efigie, muchísimas.</w:t>
      </w:r>
      <w:r w:rsidRPr="001045BB">
        <w:rPr>
          <w:rFonts w:ascii="Verdana" w:hAnsi="Verdana"/>
          <w:color w:val="000000"/>
          <w:spacing w:val="40"/>
          <w:sz w:val="20"/>
          <w:lang w:val="es-AR"/>
        </w:rPr>
        <w:t xml:space="preserve"> </w:t>
      </w:r>
      <w:r w:rsidRPr="001045BB">
        <w:rPr>
          <w:rFonts w:ascii="Verdana" w:hAnsi="Verdana"/>
          <w:color w:val="000000"/>
          <w:sz w:val="20"/>
          <w:lang w:val="es-AR"/>
        </w:rPr>
        <w:t>Gannon me mandó esa fotografía; la he perdido y ya no la busco. Me daría miedo encontrarla.</w:t>
      </w:r>
    </w:p>
    <w:p w14:paraId="1CC65256"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El segundo episodio se produjo en Montevideo, meses después. La fiebre y la agonía del entrerriano me sugirieron un relato fantástico sobre la derrota de Masoller; Emir Rodríguez Monegal, a quien referí el argumento, me dio unas líneas para el coronel Dionisio Tabares, que había hecho esa campaña. El coronel me recibió después de cenar. Desde un sillón de hamaca, en un patio, recordó con desorden y con amor los tiempos que fueron. Habló de municiones que no llegaron</w:t>
      </w:r>
      <w:r w:rsidRPr="001045BB">
        <w:rPr>
          <w:rFonts w:ascii="Verdana" w:hAnsi="Verdana"/>
          <w:color w:val="000000"/>
          <w:spacing w:val="40"/>
          <w:sz w:val="20"/>
          <w:lang w:val="es-AR"/>
        </w:rPr>
        <w:t xml:space="preserve"> </w:t>
      </w:r>
      <w:r w:rsidRPr="001045BB">
        <w:rPr>
          <w:rFonts w:ascii="Verdana" w:hAnsi="Verdana"/>
          <w:color w:val="000000"/>
          <w:sz w:val="20"/>
          <w:lang w:val="es-AR"/>
        </w:rPr>
        <w:t>y</w:t>
      </w:r>
      <w:r w:rsidRPr="001045BB">
        <w:rPr>
          <w:rFonts w:ascii="Verdana" w:hAnsi="Verdana"/>
          <w:color w:val="000000"/>
          <w:spacing w:val="40"/>
          <w:sz w:val="20"/>
          <w:lang w:val="es-AR"/>
        </w:rPr>
        <w:t xml:space="preserve"> </w:t>
      </w:r>
      <w:r w:rsidRPr="001045BB">
        <w:rPr>
          <w:rFonts w:ascii="Verdana" w:hAnsi="Verdana"/>
          <w:color w:val="000000"/>
          <w:sz w:val="20"/>
          <w:lang w:val="es-AR"/>
        </w:rPr>
        <w:t>de</w:t>
      </w:r>
      <w:r w:rsidRPr="001045BB">
        <w:rPr>
          <w:rFonts w:ascii="Verdana" w:hAnsi="Verdana"/>
          <w:color w:val="000000"/>
          <w:spacing w:val="40"/>
          <w:sz w:val="20"/>
          <w:lang w:val="es-AR"/>
        </w:rPr>
        <w:t xml:space="preserve"> </w:t>
      </w:r>
      <w:r w:rsidRPr="001045BB">
        <w:rPr>
          <w:rFonts w:ascii="Verdana" w:hAnsi="Verdana"/>
          <w:color w:val="000000"/>
          <w:sz w:val="20"/>
          <w:lang w:val="es-AR"/>
        </w:rPr>
        <w:t>caballadas</w:t>
      </w:r>
      <w:r w:rsidRPr="001045BB">
        <w:rPr>
          <w:rFonts w:ascii="Verdana" w:hAnsi="Verdana"/>
          <w:color w:val="000000"/>
          <w:spacing w:val="40"/>
          <w:sz w:val="20"/>
          <w:lang w:val="es-AR"/>
        </w:rPr>
        <w:t xml:space="preserve"> </w:t>
      </w:r>
      <w:r w:rsidRPr="001045BB">
        <w:rPr>
          <w:rFonts w:ascii="Verdana" w:hAnsi="Verdana"/>
          <w:color w:val="000000"/>
          <w:sz w:val="20"/>
          <w:lang w:val="es-AR"/>
        </w:rPr>
        <w:t>rendidas,</w:t>
      </w:r>
      <w:r w:rsidRPr="001045BB">
        <w:rPr>
          <w:rFonts w:ascii="Verdana" w:hAnsi="Verdana"/>
          <w:color w:val="000000"/>
          <w:spacing w:val="40"/>
          <w:sz w:val="20"/>
          <w:lang w:val="es-AR"/>
        </w:rPr>
        <w:t xml:space="preserve"> </w:t>
      </w:r>
      <w:r w:rsidRPr="001045BB">
        <w:rPr>
          <w:rFonts w:ascii="Verdana" w:hAnsi="Verdana"/>
          <w:color w:val="000000"/>
          <w:sz w:val="20"/>
          <w:lang w:val="es-AR"/>
        </w:rPr>
        <w:t>de</w:t>
      </w:r>
      <w:r w:rsidRPr="001045BB">
        <w:rPr>
          <w:rFonts w:ascii="Verdana" w:hAnsi="Verdana"/>
          <w:color w:val="000000"/>
          <w:spacing w:val="40"/>
          <w:sz w:val="20"/>
          <w:lang w:val="es-AR"/>
        </w:rPr>
        <w:t xml:space="preserve"> </w:t>
      </w:r>
      <w:r w:rsidRPr="001045BB">
        <w:rPr>
          <w:rFonts w:ascii="Verdana" w:hAnsi="Verdana"/>
          <w:color w:val="000000"/>
          <w:sz w:val="20"/>
          <w:lang w:val="es-AR"/>
        </w:rPr>
        <w:t>hombres</w:t>
      </w:r>
      <w:r w:rsidRPr="001045BB">
        <w:rPr>
          <w:rFonts w:ascii="Verdana" w:hAnsi="Verdana"/>
          <w:color w:val="000000"/>
          <w:spacing w:val="40"/>
          <w:sz w:val="20"/>
          <w:lang w:val="es-AR"/>
        </w:rPr>
        <w:t xml:space="preserve"> </w:t>
      </w:r>
      <w:r w:rsidRPr="001045BB">
        <w:rPr>
          <w:rFonts w:ascii="Verdana" w:hAnsi="Verdana"/>
          <w:color w:val="000000"/>
          <w:sz w:val="20"/>
          <w:lang w:val="es-AR"/>
        </w:rPr>
        <w:t>dormidos</w:t>
      </w:r>
      <w:r w:rsidRPr="001045BB">
        <w:rPr>
          <w:rFonts w:ascii="Verdana" w:hAnsi="Verdana"/>
          <w:color w:val="000000"/>
          <w:spacing w:val="40"/>
          <w:sz w:val="20"/>
          <w:lang w:val="es-AR"/>
        </w:rPr>
        <w:t xml:space="preserve"> </w:t>
      </w:r>
      <w:r w:rsidRPr="001045BB">
        <w:rPr>
          <w:rFonts w:ascii="Verdana" w:hAnsi="Verdana"/>
          <w:color w:val="000000"/>
          <w:sz w:val="20"/>
          <w:lang w:val="es-AR"/>
        </w:rPr>
        <w:t>y</w:t>
      </w:r>
      <w:r w:rsidRPr="001045BB">
        <w:rPr>
          <w:rFonts w:ascii="Verdana" w:hAnsi="Verdana"/>
          <w:color w:val="000000"/>
          <w:spacing w:val="40"/>
          <w:sz w:val="20"/>
          <w:lang w:val="es-AR"/>
        </w:rPr>
        <w:t xml:space="preserve"> </w:t>
      </w:r>
      <w:r w:rsidRPr="001045BB">
        <w:rPr>
          <w:rFonts w:ascii="Verdana" w:hAnsi="Verdana"/>
          <w:color w:val="000000"/>
          <w:sz w:val="20"/>
          <w:lang w:val="es-AR"/>
        </w:rPr>
        <w:t>terrosos</w:t>
      </w:r>
      <w:r w:rsidRPr="001045BB">
        <w:rPr>
          <w:rFonts w:ascii="Verdana" w:hAnsi="Verdana"/>
          <w:color w:val="000000"/>
          <w:spacing w:val="40"/>
          <w:sz w:val="20"/>
          <w:lang w:val="es-AR"/>
        </w:rPr>
        <w:t xml:space="preserve"> </w:t>
      </w:r>
      <w:r w:rsidRPr="001045BB">
        <w:rPr>
          <w:rFonts w:ascii="Verdana" w:hAnsi="Verdana"/>
          <w:color w:val="000000"/>
          <w:sz w:val="20"/>
          <w:lang w:val="es-AR"/>
        </w:rPr>
        <w:t>tejiendo</w:t>
      </w:r>
      <w:r w:rsidRPr="001045BB">
        <w:rPr>
          <w:rFonts w:ascii="Verdana" w:hAnsi="Verdana"/>
          <w:color w:val="000000"/>
          <w:spacing w:val="40"/>
          <w:sz w:val="20"/>
          <w:lang w:val="es-AR"/>
        </w:rPr>
        <w:t xml:space="preserve"> </w:t>
      </w:r>
      <w:r w:rsidRPr="001045BB">
        <w:rPr>
          <w:rFonts w:ascii="Verdana" w:hAnsi="Verdana"/>
          <w:color w:val="000000"/>
          <w:sz w:val="20"/>
          <w:lang w:val="es-AR"/>
        </w:rPr>
        <w:t>laberintos</w:t>
      </w:r>
      <w:r w:rsidRPr="001045BB">
        <w:rPr>
          <w:rFonts w:ascii="Verdana" w:hAnsi="Verdana"/>
          <w:color w:val="000000"/>
          <w:spacing w:val="40"/>
          <w:sz w:val="20"/>
          <w:lang w:val="es-AR"/>
        </w:rPr>
        <w:t xml:space="preserve"> </w:t>
      </w:r>
      <w:r w:rsidRPr="001045BB">
        <w:rPr>
          <w:rFonts w:ascii="Verdana" w:hAnsi="Verdana"/>
          <w:color w:val="000000"/>
          <w:sz w:val="20"/>
          <w:lang w:val="es-AR"/>
        </w:rPr>
        <w:t>de marchas,</w:t>
      </w:r>
      <w:r w:rsidRPr="001045BB">
        <w:rPr>
          <w:rFonts w:ascii="Verdana" w:hAnsi="Verdana"/>
          <w:color w:val="000000"/>
          <w:spacing w:val="17"/>
          <w:sz w:val="20"/>
          <w:lang w:val="es-AR"/>
        </w:rPr>
        <w:t xml:space="preserve"> </w:t>
      </w:r>
      <w:r w:rsidRPr="001045BB">
        <w:rPr>
          <w:rFonts w:ascii="Verdana" w:hAnsi="Verdana"/>
          <w:color w:val="000000"/>
          <w:sz w:val="20"/>
          <w:lang w:val="es-AR"/>
        </w:rPr>
        <w:t>de Saravia, que pudo haber entrado en</w:t>
      </w:r>
      <w:r w:rsidRPr="001045BB">
        <w:rPr>
          <w:rFonts w:ascii="Verdana" w:hAnsi="Verdana"/>
          <w:color w:val="000000"/>
          <w:spacing w:val="17"/>
          <w:sz w:val="20"/>
          <w:lang w:val="es-AR"/>
        </w:rPr>
        <w:t xml:space="preserve"> </w:t>
      </w:r>
      <w:r w:rsidRPr="001045BB">
        <w:rPr>
          <w:rFonts w:ascii="Verdana" w:hAnsi="Verdana"/>
          <w:color w:val="000000"/>
          <w:sz w:val="20"/>
          <w:lang w:val="es-AR"/>
        </w:rPr>
        <w:t>Montevideo y que</w:t>
      </w:r>
      <w:r w:rsidRPr="001045BB">
        <w:rPr>
          <w:rFonts w:ascii="Verdana" w:hAnsi="Verdana"/>
          <w:color w:val="000000"/>
          <w:spacing w:val="17"/>
          <w:sz w:val="20"/>
          <w:lang w:val="es-AR"/>
        </w:rPr>
        <w:t xml:space="preserve"> </w:t>
      </w:r>
      <w:r w:rsidRPr="001045BB">
        <w:rPr>
          <w:rFonts w:ascii="Verdana" w:hAnsi="Verdana"/>
          <w:color w:val="000000"/>
          <w:sz w:val="20"/>
          <w:lang w:val="es-AR"/>
        </w:rPr>
        <w:t>se desvió, “porque el gaucho</w:t>
      </w:r>
      <w:r w:rsidRPr="001045BB">
        <w:rPr>
          <w:rFonts w:ascii="Verdana" w:hAnsi="Verdana"/>
          <w:color w:val="000000"/>
          <w:spacing w:val="80"/>
          <w:sz w:val="20"/>
          <w:lang w:val="es-AR"/>
        </w:rPr>
        <w:t xml:space="preserve"> </w:t>
      </w:r>
      <w:r w:rsidRPr="001045BB">
        <w:rPr>
          <w:rFonts w:ascii="Verdana" w:hAnsi="Verdana"/>
          <w:color w:val="000000"/>
          <w:sz w:val="20"/>
          <w:lang w:val="es-AR"/>
        </w:rPr>
        <w:t>le teme a la ciudad", de hombres degollados hasta la nuca, de una guerra civil que me pareció menos</w:t>
      </w:r>
      <w:r w:rsidRPr="001045BB">
        <w:rPr>
          <w:rFonts w:ascii="Verdana" w:hAnsi="Verdana"/>
          <w:color w:val="000000"/>
          <w:spacing w:val="19"/>
          <w:sz w:val="20"/>
          <w:lang w:val="es-AR"/>
        </w:rPr>
        <w:t xml:space="preserve"> </w:t>
      </w:r>
      <w:r w:rsidRPr="001045BB">
        <w:rPr>
          <w:rFonts w:ascii="Verdana" w:hAnsi="Verdana"/>
          <w:color w:val="000000"/>
          <w:sz w:val="20"/>
          <w:lang w:val="es-AR"/>
        </w:rPr>
        <w:t>la</w:t>
      </w:r>
      <w:r w:rsidRPr="001045BB">
        <w:rPr>
          <w:rFonts w:ascii="Verdana" w:hAnsi="Verdana"/>
          <w:color w:val="000000"/>
          <w:spacing w:val="19"/>
          <w:sz w:val="20"/>
          <w:lang w:val="es-AR"/>
        </w:rPr>
        <w:t xml:space="preserve"> </w:t>
      </w:r>
      <w:r w:rsidRPr="001045BB">
        <w:rPr>
          <w:rFonts w:ascii="Verdana" w:hAnsi="Verdana"/>
          <w:color w:val="000000"/>
          <w:sz w:val="20"/>
          <w:lang w:val="es-AR"/>
        </w:rPr>
        <w:t>colisión</w:t>
      </w:r>
      <w:r w:rsidRPr="001045BB">
        <w:rPr>
          <w:rFonts w:ascii="Verdana" w:hAnsi="Verdana"/>
          <w:color w:val="000000"/>
          <w:spacing w:val="18"/>
          <w:sz w:val="20"/>
          <w:lang w:val="es-AR"/>
        </w:rPr>
        <w:t xml:space="preserve"> </w:t>
      </w:r>
      <w:r w:rsidRPr="001045BB">
        <w:rPr>
          <w:rFonts w:ascii="Verdana" w:hAnsi="Verdana"/>
          <w:color w:val="000000"/>
          <w:sz w:val="20"/>
          <w:lang w:val="es-AR"/>
        </w:rPr>
        <w:t>de</w:t>
      </w:r>
      <w:r w:rsidRPr="001045BB">
        <w:rPr>
          <w:rFonts w:ascii="Verdana" w:hAnsi="Verdana"/>
          <w:color w:val="000000"/>
          <w:spacing w:val="19"/>
          <w:sz w:val="20"/>
          <w:lang w:val="es-AR"/>
        </w:rPr>
        <w:t xml:space="preserve"> </w:t>
      </w:r>
      <w:r w:rsidRPr="001045BB">
        <w:rPr>
          <w:rFonts w:ascii="Verdana" w:hAnsi="Verdana"/>
          <w:color w:val="000000"/>
          <w:sz w:val="20"/>
          <w:lang w:val="es-AR"/>
        </w:rPr>
        <w:t>dos</w:t>
      </w:r>
      <w:r w:rsidRPr="001045BB">
        <w:rPr>
          <w:rFonts w:ascii="Verdana" w:hAnsi="Verdana"/>
          <w:color w:val="000000"/>
          <w:spacing w:val="19"/>
          <w:sz w:val="20"/>
          <w:lang w:val="es-AR"/>
        </w:rPr>
        <w:t xml:space="preserve"> </w:t>
      </w:r>
      <w:r w:rsidRPr="001045BB">
        <w:rPr>
          <w:rFonts w:ascii="Verdana" w:hAnsi="Verdana"/>
          <w:color w:val="000000"/>
          <w:sz w:val="20"/>
          <w:lang w:val="es-AR"/>
        </w:rPr>
        <w:t>ejércitos</w:t>
      </w:r>
      <w:r w:rsidRPr="001045BB">
        <w:rPr>
          <w:rFonts w:ascii="Verdana" w:hAnsi="Verdana"/>
          <w:color w:val="000000"/>
          <w:spacing w:val="20"/>
          <w:sz w:val="20"/>
          <w:lang w:val="es-AR"/>
        </w:rPr>
        <w:t xml:space="preserve"> </w:t>
      </w:r>
      <w:r w:rsidRPr="001045BB">
        <w:rPr>
          <w:rFonts w:ascii="Verdana" w:hAnsi="Verdana"/>
          <w:color w:val="000000"/>
          <w:sz w:val="20"/>
          <w:lang w:val="es-AR"/>
        </w:rPr>
        <w:t>que</w:t>
      </w:r>
      <w:r w:rsidRPr="001045BB">
        <w:rPr>
          <w:rFonts w:ascii="Verdana" w:hAnsi="Verdana"/>
          <w:color w:val="000000"/>
          <w:spacing w:val="19"/>
          <w:sz w:val="20"/>
          <w:lang w:val="es-AR"/>
        </w:rPr>
        <w:t xml:space="preserve"> </w:t>
      </w:r>
      <w:r w:rsidRPr="001045BB">
        <w:rPr>
          <w:rFonts w:ascii="Verdana" w:hAnsi="Verdana"/>
          <w:color w:val="000000"/>
          <w:sz w:val="20"/>
          <w:lang w:val="es-AR"/>
        </w:rPr>
        <w:t>el</w:t>
      </w:r>
      <w:r w:rsidRPr="001045BB">
        <w:rPr>
          <w:rFonts w:ascii="Verdana" w:hAnsi="Verdana"/>
          <w:color w:val="000000"/>
          <w:spacing w:val="19"/>
          <w:sz w:val="20"/>
          <w:lang w:val="es-AR"/>
        </w:rPr>
        <w:t xml:space="preserve"> </w:t>
      </w:r>
      <w:r w:rsidRPr="001045BB">
        <w:rPr>
          <w:rFonts w:ascii="Verdana" w:hAnsi="Verdana"/>
          <w:color w:val="000000"/>
          <w:sz w:val="20"/>
          <w:lang w:val="es-AR"/>
        </w:rPr>
        <w:t>sueño</w:t>
      </w:r>
      <w:r w:rsidRPr="001045BB">
        <w:rPr>
          <w:rFonts w:ascii="Verdana" w:hAnsi="Verdana"/>
          <w:color w:val="000000"/>
          <w:spacing w:val="18"/>
          <w:sz w:val="20"/>
          <w:lang w:val="es-AR"/>
        </w:rPr>
        <w:t xml:space="preserve"> </w:t>
      </w:r>
      <w:r w:rsidRPr="001045BB">
        <w:rPr>
          <w:rFonts w:ascii="Verdana" w:hAnsi="Verdana"/>
          <w:color w:val="000000"/>
          <w:sz w:val="20"/>
          <w:lang w:val="es-AR"/>
        </w:rPr>
        <w:t>de</w:t>
      </w:r>
      <w:r w:rsidRPr="001045BB">
        <w:rPr>
          <w:rFonts w:ascii="Verdana" w:hAnsi="Verdana"/>
          <w:color w:val="000000"/>
          <w:spacing w:val="19"/>
          <w:sz w:val="20"/>
          <w:lang w:val="es-AR"/>
        </w:rPr>
        <w:t xml:space="preserve"> </w:t>
      </w:r>
      <w:r w:rsidRPr="001045BB">
        <w:rPr>
          <w:rFonts w:ascii="Verdana" w:hAnsi="Verdana"/>
          <w:color w:val="000000"/>
          <w:sz w:val="20"/>
          <w:lang w:val="es-AR"/>
        </w:rPr>
        <w:t>un</w:t>
      </w:r>
      <w:r w:rsidRPr="001045BB">
        <w:rPr>
          <w:rFonts w:ascii="Verdana" w:hAnsi="Verdana"/>
          <w:color w:val="000000"/>
          <w:spacing w:val="20"/>
          <w:sz w:val="20"/>
          <w:lang w:val="es-AR"/>
        </w:rPr>
        <w:t xml:space="preserve"> </w:t>
      </w:r>
      <w:r w:rsidRPr="001045BB">
        <w:rPr>
          <w:rFonts w:ascii="Verdana" w:hAnsi="Verdana"/>
          <w:color w:val="000000"/>
          <w:sz w:val="20"/>
          <w:lang w:val="es-AR"/>
        </w:rPr>
        <w:t>matrero.</w:t>
      </w:r>
      <w:r w:rsidRPr="001045BB">
        <w:rPr>
          <w:rFonts w:ascii="Verdana" w:hAnsi="Verdana"/>
          <w:color w:val="000000"/>
          <w:spacing w:val="19"/>
          <w:sz w:val="20"/>
          <w:lang w:val="es-AR"/>
        </w:rPr>
        <w:t xml:space="preserve"> </w:t>
      </w:r>
      <w:r w:rsidRPr="001045BB">
        <w:rPr>
          <w:rFonts w:ascii="Verdana" w:hAnsi="Verdana"/>
          <w:color w:val="000000"/>
          <w:sz w:val="20"/>
          <w:lang w:val="es-AR"/>
        </w:rPr>
        <w:t>Habló</w:t>
      </w:r>
      <w:r w:rsidRPr="001045BB">
        <w:rPr>
          <w:rFonts w:ascii="Verdana" w:hAnsi="Verdana"/>
          <w:color w:val="000000"/>
          <w:spacing w:val="19"/>
          <w:sz w:val="20"/>
          <w:lang w:val="es-AR"/>
        </w:rPr>
        <w:t xml:space="preserve"> </w:t>
      </w:r>
      <w:r w:rsidRPr="001045BB">
        <w:rPr>
          <w:rFonts w:ascii="Verdana" w:hAnsi="Verdana"/>
          <w:color w:val="000000"/>
          <w:sz w:val="20"/>
          <w:lang w:val="es-AR"/>
        </w:rPr>
        <w:t>de</w:t>
      </w:r>
      <w:r w:rsidRPr="001045BB">
        <w:rPr>
          <w:rFonts w:ascii="Verdana" w:hAnsi="Verdana"/>
          <w:color w:val="000000"/>
          <w:spacing w:val="19"/>
          <w:sz w:val="20"/>
          <w:lang w:val="es-AR"/>
        </w:rPr>
        <w:t xml:space="preserve"> </w:t>
      </w:r>
      <w:r w:rsidRPr="001045BB">
        <w:rPr>
          <w:rFonts w:ascii="Verdana" w:hAnsi="Verdana"/>
          <w:color w:val="000000"/>
          <w:sz w:val="20"/>
          <w:lang w:val="es-AR"/>
        </w:rPr>
        <w:t>Illescas,</w:t>
      </w:r>
      <w:r w:rsidRPr="001045BB">
        <w:rPr>
          <w:rFonts w:ascii="Verdana" w:hAnsi="Verdana"/>
          <w:color w:val="000000"/>
          <w:spacing w:val="19"/>
          <w:sz w:val="20"/>
          <w:lang w:val="es-AR"/>
        </w:rPr>
        <w:t xml:space="preserve"> </w:t>
      </w:r>
      <w:r w:rsidRPr="001045BB">
        <w:rPr>
          <w:rFonts w:ascii="Verdana" w:hAnsi="Verdana"/>
          <w:color w:val="000000"/>
          <w:sz w:val="20"/>
          <w:lang w:val="es-AR"/>
        </w:rPr>
        <w:t>de</w:t>
      </w:r>
      <w:r w:rsidRPr="001045BB">
        <w:rPr>
          <w:rFonts w:ascii="Verdana" w:hAnsi="Verdana"/>
          <w:color w:val="000000"/>
          <w:spacing w:val="18"/>
          <w:sz w:val="20"/>
          <w:lang w:val="es-AR"/>
        </w:rPr>
        <w:t xml:space="preserve"> </w:t>
      </w:r>
      <w:r w:rsidRPr="001045BB">
        <w:rPr>
          <w:rFonts w:ascii="Verdana" w:hAnsi="Verdana"/>
          <w:color w:val="000000"/>
          <w:sz w:val="20"/>
          <w:lang w:val="es-AR"/>
        </w:rPr>
        <w:t>Tupambaé, de Masoller. Lo hizo con períodos tan cabales y de un modo tan vívido que comprendí que</w:t>
      </w:r>
      <w:r w:rsidRPr="001045BB">
        <w:rPr>
          <w:rFonts w:ascii="Verdana" w:hAnsi="Verdana"/>
          <w:color w:val="000000"/>
          <w:spacing w:val="80"/>
          <w:sz w:val="20"/>
          <w:lang w:val="es-AR"/>
        </w:rPr>
        <w:t xml:space="preserve"> </w:t>
      </w:r>
      <w:r w:rsidRPr="001045BB">
        <w:rPr>
          <w:rFonts w:ascii="Verdana" w:hAnsi="Verdana"/>
          <w:color w:val="000000"/>
          <w:sz w:val="20"/>
          <w:lang w:val="es-AR"/>
        </w:rPr>
        <w:t>muchas veces había referido esas mismas cosas, y temí que detrás de sus palabras casi no</w:t>
      </w:r>
      <w:r w:rsidRPr="001045BB">
        <w:rPr>
          <w:rFonts w:ascii="Verdana" w:hAnsi="Verdana"/>
          <w:color w:val="000000"/>
          <w:spacing w:val="40"/>
          <w:sz w:val="20"/>
          <w:lang w:val="es-AR"/>
        </w:rPr>
        <w:t xml:space="preserve"> </w:t>
      </w:r>
      <w:r w:rsidRPr="001045BB">
        <w:rPr>
          <w:rFonts w:ascii="Verdana" w:hAnsi="Verdana"/>
          <w:color w:val="000000"/>
          <w:sz w:val="20"/>
          <w:lang w:val="es-AR"/>
        </w:rPr>
        <w:t>quedaran recuerdos. En un respiro conseguí intercalar el nombre de Damián.</w:t>
      </w:r>
    </w:p>
    <w:p w14:paraId="7F516057"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 xml:space="preserve">—¿Damián? ¿Pedro Damián? —dijo el coronel—. Ése sirvió conmigo. Un tapecito que le decían Daymán los muchachos. —Inició una ruidosa carcajada y la cortó de golpe, con fingida o veraz </w:t>
      </w:r>
      <w:r w:rsidRPr="001045BB">
        <w:rPr>
          <w:rFonts w:ascii="Verdana" w:hAnsi="Verdana"/>
          <w:color w:val="000000"/>
          <w:spacing w:val="-2"/>
          <w:sz w:val="20"/>
          <w:lang w:val="es-AR"/>
        </w:rPr>
        <w:t>incomodidad.</w:t>
      </w:r>
    </w:p>
    <w:p w14:paraId="6FE9E529"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Con otra voz dijo que la guerra servía, como la mujer, para que se probaran los hombres, y que, antes de entrar en batalla, nadie sabía quién es. Alguien podía pensarse cobarde y ser un valiente,</w:t>
      </w:r>
      <w:r w:rsidRPr="001045BB">
        <w:rPr>
          <w:rFonts w:ascii="Verdana" w:hAnsi="Verdana"/>
          <w:color w:val="000000"/>
          <w:spacing w:val="80"/>
          <w:sz w:val="20"/>
          <w:lang w:val="es-AR"/>
        </w:rPr>
        <w:t xml:space="preserve"> </w:t>
      </w:r>
      <w:r w:rsidRPr="001045BB">
        <w:rPr>
          <w:rFonts w:ascii="Verdana" w:hAnsi="Verdana"/>
          <w:color w:val="000000"/>
          <w:sz w:val="20"/>
          <w:lang w:val="es-AR"/>
        </w:rPr>
        <w:t>y asimismo al revés, como le ocurrió a ese pobre Damián, que se anduvo floreando en las</w:t>
      </w:r>
      <w:r w:rsidRPr="001045BB">
        <w:rPr>
          <w:rFonts w:ascii="Verdana" w:hAnsi="Verdana"/>
          <w:color w:val="000000"/>
          <w:spacing w:val="40"/>
          <w:sz w:val="20"/>
          <w:lang w:val="es-AR"/>
        </w:rPr>
        <w:t xml:space="preserve"> </w:t>
      </w:r>
      <w:r w:rsidRPr="001045BB">
        <w:rPr>
          <w:rFonts w:ascii="Verdana" w:hAnsi="Verdana"/>
          <w:color w:val="000000"/>
          <w:sz w:val="20"/>
          <w:lang w:val="es-AR"/>
        </w:rPr>
        <w:t>pulperías</w:t>
      </w:r>
      <w:r w:rsidRPr="001045BB">
        <w:rPr>
          <w:rFonts w:ascii="Verdana" w:hAnsi="Verdana"/>
          <w:color w:val="000000"/>
          <w:spacing w:val="19"/>
          <w:sz w:val="20"/>
          <w:lang w:val="es-AR"/>
        </w:rPr>
        <w:t xml:space="preserve"> </w:t>
      </w:r>
      <w:r w:rsidRPr="001045BB">
        <w:rPr>
          <w:rFonts w:ascii="Verdana" w:hAnsi="Verdana"/>
          <w:color w:val="000000"/>
          <w:sz w:val="20"/>
          <w:lang w:val="es-AR"/>
        </w:rPr>
        <w:t>con</w:t>
      </w:r>
      <w:r w:rsidRPr="001045BB">
        <w:rPr>
          <w:rFonts w:ascii="Verdana" w:hAnsi="Verdana"/>
          <w:color w:val="000000"/>
          <w:spacing w:val="20"/>
          <w:sz w:val="20"/>
          <w:lang w:val="es-AR"/>
        </w:rPr>
        <w:t xml:space="preserve"> </w:t>
      </w:r>
      <w:r w:rsidRPr="001045BB">
        <w:rPr>
          <w:rFonts w:ascii="Verdana" w:hAnsi="Verdana"/>
          <w:color w:val="000000"/>
          <w:sz w:val="20"/>
          <w:lang w:val="es-AR"/>
        </w:rPr>
        <w:t>su</w:t>
      </w:r>
      <w:r w:rsidRPr="001045BB">
        <w:rPr>
          <w:rFonts w:ascii="Verdana" w:hAnsi="Verdana"/>
          <w:color w:val="000000"/>
          <w:spacing w:val="20"/>
          <w:sz w:val="20"/>
          <w:lang w:val="es-AR"/>
        </w:rPr>
        <w:t xml:space="preserve"> </w:t>
      </w:r>
      <w:r w:rsidRPr="001045BB">
        <w:rPr>
          <w:rFonts w:ascii="Verdana" w:hAnsi="Verdana"/>
          <w:color w:val="000000"/>
          <w:sz w:val="20"/>
          <w:lang w:val="es-AR"/>
        </w:rPr>
        <w:t>divisa</w:t>
      </w:r>
      <w:r w:rsidRPr="001045BB">
        <w:rPr>
          <w:rFonts w:ascii="Verdana" w:hAnsi="Verdana"/>
          <w:color w:val="000000"/>
          <w:spacing w:val="17"/>
          <w:sz w:val="20"/>
          <w:lang w:val="es-AR"/>
        </w:rPr>
        <w:t xml:space="preserve"> </w:t>
      </w:r>
      <w:r w:rsidRPr="001045BB">
        <w:rPr>
          <w:rFonts w:ascii="Verdana" w:hAnsi="Verdana"/>
          <w:color w:val="000000"/>
          <w:sz w:val="20"/>
          <w:lang w:val="es-AR"/>
        </w:rPr>
        <w:t>blanca</w:t>
      </w:r>
      <w:r w:rsidRPr="001045BB">
        <w:rPr>
          <w:rFonts w:ascii="Verdana" w:hAnsi="Verdana"/>
          <w:color w:val="000000"/>
          <w:spacing w:val="19"/>
          <w:sz w:val="20"/>
          <w:lang w:val="es-AR"/>
        </w:rPr>
        <w:t xml:space="preserve"> </w:t>
      </w:r>
      <w:r w:rsidRPr="001045BB">
        <w:rPr>
          <w:rFonts w:ascii="Verdana" w:hAnsi="Verdana"/>
          <w:color w:val="000000"/>
          <w:sz w:val="20"/>
          <w:lang w:val="es-AR"/>
        </w:rPr>
        <w:t>y</w:t>
      </w:r>
      <w:r w:rsidRPr="001045BB">
        <w:rPr>
          <w:rFonts w:ascii="Verdana" w:hAnsi="Verdana"/>
          <w:color w:val="000000"/>
          <w:spacing w:val="20"/>
          <w:sz w:val="20"/>
          <w:lang w:val="es-AR"/>
        </w:rPr>
        <w:t xml:space="preserve"> </w:t>
      </w:r>
      <w:r w:rsidRPr="001045BB">
        <w:rPr>
          <w:rFonts w:ascii="Verdana" w:hAnsi="Verdana"/>
          <w:color w:val="000000"/>
          <w:sz w:val="20"/>
          <w:lang w:val="es-AR"/>
        </w:rPr>
        <w:t>después</w:t>
      </w:r>
      <w:r w:rsidRPr="001045BB">
        <w:rPr>
          <w:rFonts w:ascii="Verdana" w:hAnsi="Verdana"/>
          <w:color w:val="000000"/>
          <w:spacing w:val="20"/>
          <w:sz w:val="20"/>
          <w:lang w:val="es-AR"/>
        </w:rPr>
        <w:t xml:space="preserve"> </w:t>
      </w:r>
      <w:r w:rsidRPr="001045BB">
        <w:rPr>
          <w:rFonts w:ascii="Verdana" w:hAnsi="Verdana"/>
          <w:color w:val="000000"/>
          <w:sz w:val="20"/>
          <w:lang w:val="es-AR"/>
        </w:rPr>
        <w:t>flaqueó</w:t>
      </w:r>
      <w:r w:rsidRPr="001045BB">
        <w:rPr>
          <w:rFonts w:ascii="Verdana" w:hAnsi="Verdana"/>
          <w:color w:val="000000"/>
          <w:spacing w:val="19"/>
          <w:sz w:val="20"/>
          <w:lang w:val="es-AR"/>
        </w:rPr>
        <w:t xml:space="preserve"> </w:t>
      </w:r>
      <w:r w:rsidRPr="001045BB">
        <w:rPr>
          <w:rFonts w:ascii="Verdana" w:hAnsi="Verdana"/>
          <w:color w:val="000000"/>
          <w:sz w:val="20"/>
          <w:lang w:val="es-AR"/>
        </w:rPr>
        <w:t>en</w:t>
      </w:r>
      <w:r w:rsidRPr="001045BB">
        <w:rPr>
          <w:rFonts w:ascii="Verdana" w:hAnsi="Verdana"/>
          <w:color w:val="000000"/>
          <w:spacing w:val="20"/>
          <w:sz w:val="20"/>
          <w:lang w:val="es-AR"/>
        </w:rPr>
        <w:t xml:space="preserve"> </w:t>
      </w:r>
      <w:r w:rsidRPr="001045BB">
        <w:rPr>
          <w:rFonts w:ascii="Verdana" w:hAnsi="Verdana"/>
          <w:color w:val="000000"/>
          <w:sz w:val="20"/>
          <w:lang w:val="es-AR"/>
        </w:rPr>
        <w:t>Masoller.</w:t>
      </w:r>
      <w:r w:rsidRPr="001045BB">
        <w:rPr>
          <w:rFonts w:ascii="Verdana" w:hAnsi="Verdana"/>
          <w:color w:val="000000"/>
          <w:spacing w:val="19"/>
          <w:sz w:val="20"/>
          <w:lang w:val="es-AR"/>
        </w:rPr>
        <w:t xml:space="preserve"> </w:t>
      </w:r>
      <w:r w:rsidRPr="001045BB">
        <w:rPr>
          <w:rFonts w:ascii="Verdana" w:hAnsi="Verdana"/>
          <w:color w:val="000000"/>
          <w:sz w:val="20"/>
          <w:lang w:val="es-AR"/>
        </w:rPr>
        <w:t>En</w:t>
      </w:r>
      <w:r w:rsidRPr="001045BB">
        <w:rPr>
          <w:rFonts w:ascii="Verdana" w:hAnsi="Verdana"/>
          <w:color w:val="000000"/>
          <w:spacing w:val="19"/>
          <w:sz w:val="20"/>
          <w:lang w:val="es-AR"/>
        </w:rPr>
        <w:t xml:space="preserve"> </w:t>
      </w:r>
      <w:r w:rsidRPr="001045BB">
        <w:rPr>
          <w:rFonts w:ascii="Verdana" w:hAnsi="Verdana"/>
          <w:color w:val="000000"/>
          <w:sz w:val="20"/>
          <w:lang w:val="es-AR"/>
        </w:rPr>
        <w:t>algún</w:t>
      </w:r>
      <w:r w:rsidRPr="001045BB">
        <w:rPr>
          <w:rFonts w:ascii="Verdana" w:hAnsi="Verdana"/>
          <w:color w:val="000000"/>
          <w:spacing w:val="17"/>
          <w:sz w:val="20"/>
          <w:lang w:val="es-AR"/>
        </w:rPr>
        <w:t xml:space="preserve"> </w:t>
      </w:r>
      <w:r w:rsidRPr="001045BB">
        <w:rPr>
          <w:rFonts w:ascii="Verdana" w:hAnsi="Verdana"/>
          <w:color w:val="000000"/>
          <w:sz w:val="20"/>
          <w:lang w:val="es-AR"/>
        </w:rPr>
        <w:t>tiroteo</w:t>
      </w:r>
      <w:r w:rsidRPr="001045BB">
        <w:rPr>
          <w:rFonts w:ascii="Verdana" w:hAnsi="Verdana"/>
          <w:color w:val="000000"/>
          <w:spacing w:val="19"/>
          <w:sz w:val="20"/>
          <w:lang w:val="es-AR"/>
        </w:rPr>
        <w:t xml:space="preserve"> </w:t>
      </w:r>
      <w:r w:rsidRPr="001045BB">
        <w:rPr>
          <w:rFonts w:ascii="Verdana" w:hAnsi="Verdana"/>
          <w:color w:val="000000"/>
          <w:sz w:val="20"/>
          <w:lang w:val="es-AR"/>
        </w:rPr>
        <w:t>con</w:t>
      </w:r>
      <w:r w:rsidRPr="001045BB">
        <w:rPr>
          <w:rFonts w:ascii="Verdana" w:hAnsi="Verdana"/>
          <w:color w:val="000000"/>
          <w:spacing w:val="19"/>
          <w:sz w:val="20"/>
          <w:lang w:val="es-AR"/>
        </w:rPr>
        <w:t xml:space="preserve"> </w:t>
      </w:r>
      <w:r w:rsidRPr="001045BB">
        <w:rPr>
          <w:rFonts w:ascii="Verdana" w:hAnsi="Verdana"/>
          <w:color w:val="000000"/>
          <w:sz w:val="20"/>
          <w:lang w:val="es-AR"/>
        </w:rPr>
        <w:t>los</w:t>
      </w:r>
      <w:r w:rsidRPr="001045BB">
        <w:rPr>
          <w:rFonts w:ascii="Verdana" w:hAnsi="Verdana"/>
          <w:color w:val="000000"/>
          <w:spacing w:val="20"/>
          <w:sz w:val="20"/>
          <w:lang w:val="es-AR"/>
        </w:rPr>
        <w:t xml:space="preserve"> </w:t>
      </w:r>
      <w:r w:rsidRPr="001045BB">
        <w:rPr>
          <w:rFonts w:ascii="Verdana" w:hAnsi="Verdana"/>
          <w:i/>
          <w:color w:val="000000"/>
          <w:sz w:val="20"/>
          <w:lang w:val="es-AR"/>
        </w:rPr>
        <w:t xml:space="preserve">zumacos </w:t>
      </w:r>
      <w:r w:rsidRPr="001045BB">
        <w:rPr>
          <w:rFonts w:ascii="Verdana" w:hAnsi="Verdana"/>
          <w:color w:val="000000"/>
          <w:sz w:val="20"/>
          <w:lang w:val="es-AR"/>
        </w:rPr>
        <w:t>se portó como un hombre, pero otra cosa fue cuando los ejércitos se enfrentaron y empezó el cañoneo y cada hombre sintió que cinco mil hombres se habían coaligado para matarlo. Pobre</w:t>
      </w:r>
      <w:r w:rsidRPr="001045BB">
        <w:rPr>
          <w:rFonts w:ascii="Verdana" w:hAnsi="Verdana"/>
          <w:color w:val="000000"/>
          <w:spacing w:val="40"/>
          <w:sz w:val="20"/>
          <w:lang w:val="es-AR"/>
        </w:rPr>
        <w:t xml:space="preserve"> </w:t>
      </w:r>
      <w:r w:rsidRPr="001045BB">
        <w:rPr>
          <w:rFonts w:ascii="Verdana" w:hAnsi="Verdana"/>
          <w:color w:val="000000"/>
          <w:sz w:val="20"/>
          <w:lang w:val="es-AR"/>
        </w:rPr>
        <w:t>gurí, que se la había pasado bañando ovejas y que de pronto lo arrastró esa patriada...</w:t>
      </w:r>
    </w:p>
    <w:p w14:paraId="7B0943F6"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Absurdamente, la versión de Tabares me avergonzó. Yo hubiera preferido que los hechos no ocurrieran así. Con el viejo Damián, entrevisto una tarde, hace muchos años, yo había fabricado, sin proponérmelo, una suerte de ídolo; la versión de Tabares lo destrozaba. Súbitamente</w:t>
      </w:r>
      <w:r w:rsidRPr="001045BB">
        <w:rPr>
          <w:rFonts w:ascii="Verdana" w:hAnsi="Verdana"/>
          <w:color w:val="000000"/>
          <w:spacing w:val="40"/>
          <w:sz w:val="20"/>
          <w:lang w:val="es-AR"/>
        </w:rPr>
        <w:t xml:space="preserve"> </w:t>
      </w:r>
      <w:r w:rsidRPr="001045BB">
        <w:rPr>
          <w:rFonts w:ascii="Verdana" w:hAnsi="Verdana"/>
          <w:color w:val="000000"/>
          <w:sz w:val="20"/>
          <w:lang w:val="es-AR"/>
        </w:rPr>
        <w:t>comprendí la reserva y la obstinada soledad de Damián; no las había dictado la modestia, sino el bochorno. En vano me repetí que un hombre acosado por un acto de cobardía es más complejo y más interesante que un hombre meramente animoso. El gaucho Martín Fierro, pensé, es menos memorable</w:t>
      </w:r>
      <w:r w:rsidRPr="001045BB">
        <w:rPr>
          <w:rFonts w:ascii="Verdana" w:hAnsi="Verdana"/>
          <w:color w:val="000000"/>
          <w:spacing w:val="30"/>
          <w:sz w:val="20"/>
          <w:lang w:val="es-AR"/>
        </w:rPr>
        <w:t xml:space="preserve"> </w:t>
      </w:r>
      <w:r w:rsidRPr="001045BB">
        <w:rPr>
          <w:rFonts w:ascii="Verdana" w:hAnsi="Verdana"/>
          <w:color w:val="000000"/>
          <w:sz w:val="20"/>
          <w:lang w:val="es-AR"/>
        </w:rPr>
        <w:t>que</w:t>
      </w:r>
      <w:r w:rsidRPr="001045BB">
        <w:rPr>
          <w:rFonts w:ascii="Verdana" w:hAnsi="Verdana"/>
          <w:color w:val="000000"/>
          <w:spacing w:val="30"/>
          <w:sz w:val="20"/>
          <w:lang w:val="es-AR"/>
        </w:rPr>
        <w:t xml:space="preserve"> </w:t>
      </w:r>
      <w:r w:rsidRPr="001045BB">
        <w:rPr>
          <w:rFonts w:ascii="Verdana" w:hAnsi="Verdana"/>
          <w:color w:val="000000"/>
          <w:sz w:val="20"/>
          <w:lang w:val="es-AR"/>
        </w:rPr>
        <w:t>Lord</w:t>
      </w:r>
      <w:r w:rsidRPr="001045BB">
        <w:rPr>
          <w:rFonts w:ascii="Verdana" w:hAnsi="Verdana"/>
          <w:color w:val="000000"/>
          <w:spacing w:val="29"/>
          <w:sz w:val="20"/>
          <w:lang w:val="es-AR"/>
        </w:rPr>
        <w:t xml:space="preserve"> </w:t>
      </w:r>
      <w:r w:rsidRPr="001045BB">
        <w:rPr>
          <w:rFonts w:ascii="Verdana" w:hAnsi="Verdana"/>
          <w:color w:val="000000"/>
          <w:sz w:val="20"/>
          <w:lang w:val="es-AR"/>
        </w:rPr>
        <w:t>Jim</w:t>
      </w:r>
      <w:r w:rsidRPr="001045BB">
        <w:rPr>
          <w:rFonts w:ascii="Verdana" w:hAnsi="Verdana"/>
          <w:color w:val="000000"/>
          <w:spacing w:val="30"/>
          <w:sz w:val="20"/>
          <w:lang w:val="es-AR"/>
        </w:rPr>
        <w:t xml:space="preserve"> </w:t>
      </w:r>
      <w:r w:rsidRPr="001045BB">
        <w:rPr>
          <w:rFonts w:ascii="Verdana" w:hAnsi="Verdana"/>
          <w:color w:val="000000"/>
          <w:sz w:val="20"/>
          <w:lang w:val="es-AR"/>
        </w:rPr>
        <w:t>y</w:t>
      </w:r>
      <w:r w:rsidRPr="001045BB">
        <w:rPr>
          <w:rFonts w:ascii="Verdana" w:hAnsi="Verdana"/>
          <w:color w:val="000000"/>
          <w:spacing w:val="30"/>
          <w:sz w:val="20"/>
          <w:lang w:val="es-AR"/>
        </w:rPr>
        <w:t xml:space="preserve"> </w:t>
      </w:r>
      <w:r w:rsidRPr="001045BB">
        <w:rPr>
          <w:rFonts w:ascii="Verdana" w:hAnsi="Verdana"/>
          <w:color w:val="000000"/>
          <w:sz w:val="20"/>
          <w:lang w:val="es-AR"/>
        </w:rPr>
        <w:t>que</w:t>
      </w:r>
      <w:r w:rsidRPr="001045BB">
        <w:rPr>
          <w:rFonts w:ascii="Verdana" w:hAnsi="Verdana"/>
          <w:color w:val="000000"/>
          <w:spacing w:val="30"/>
          <w:sz w:val="20"/>
          <w:lang w:val="es-AR"/>
        </w:rPr>
        <w:t xml:space="preserve"> </w:t>
      </w:r>
      <w:r w:rsidRPr="001045BB">
        <w:rPr>
          <w:rFonts w:ascii="Verdana" w:hAnsi="Verdana"/>
          <w:color w:val="000000"/>
          <w:sz w:val="20"/>
          <w:lang w:val="es-AR"/>
        </w:rPr>
        <w:t>Razumov.</w:t>
      </w:r>
      <w:r w:rsidRPr="001045BB">
        <w:rPr>
          <w:rFonts w:ascii="Verdana" w:hAnsi="Verdana"/>
          <w:color w:val="000000"/>
          <w:spacing w:val="31"/>
          <w:sz w:val="20"/>
          <w:lang w:val="es-AR"/>
        </w:rPr>
        <w:t xml:space="preserve"> </w:t>
      </w:r>
      <w:r w:rsidRPr="001045BB">
        <w:rPr>
          <w:rFonts w:ascii="Verdana" w:hAnsi="Verdana"/>
          <w:color w:val="000000"/>
          <w:sz w:val="20"/>
          <w:lang w:val="es-AR"/>
        </w:rPr>
        <w:t>Sí,</w:t>
      </w:r>
      <w:r w:rsidRPr="001045BB">
        <w:rPr>
          <w:rFonts w:ascii="Verdana" w:hAnsi="Verdana"/>
          <w:color w:val="000000"/>
          <w:spacing w:val="30"/>
          <w:sz w:val="20"/>
          <w:lang w:val="es-AR"/>
        </w:rPr>
        <w:t xml:space="preserve"> </w:t>
      </w:r>
      <w:r w:rsidRPr="001045BB">
        <w:rPr>
          <w:rFonts w:ascii="Verdana" w:hAnsi="Verdana"/>
          <w:color w:val="000000"/>
          <w:sz w:val="20"/>
          <w:lang w:val="es-AR"/>
        </w:rPr>
        <w:t>pero</w:t>
      </w:r>
      <w:r w:rsidRPr="001045BB">
        <w:rPr>
          <w:rFonts w:ascii="Verdana" w:hAnsi="Verdana"/>
          <w:color w:val="000000"/>
          <w:spacing w:val="30"/>
          <w:sz w:val="20"/>
          <w:lang w:val="es-AR"/>
        </w:rPr>
        <w:t xml:space="preserve"> </w:t>
      </w:r>
      <w:r w:rsidRPr="001045BB">
        <w:rPr>
          <w:rFonts w:ascii="Verdana" w:hAnsi="Verdana"/>
          <w:color w:val="000000"/>
          <w:sz w:val="20"/>
          <w:lang w:val="es-AR"/>
        </w:rPr>
        <w:t>Damián,</w:t>
      </w:r>
      <w:r w:rsidRPr="001045BB">
        <w:rPr>
          <w:rFonts w:ascii="Verdana" w:hAnsi="Verdana"/>
          <w:color w:val="000000"/>
          <w:spacing w:val="30"/>
          <w:sz w:val="20"/>
          <w:lang w:val="es-AR"/>
        </w:rPr>
        <w:t xml:space="preserve"> </w:t>
      </w:r>
      <w:r w:rsidRPr="001045BB">
        <w:rPr>
          <w:rFonts w:ascii="Verdana" w:hAnsi="Verdana"/>
          <w:color w:val="000000"/>
          <w:sz w:val="20"/>
          <w:lang w:val="es-AR"/>
        </w:rPr>
        <w:t>como</w:t>
      </w:r>
      <w:r w:rsidRPr="001045BB">
        <w:rPr>
          <w:rFonts w:ascii="Verdana" w:hAnsi="Verdana"/>
          <w:color w:val="000000"/>
          <w:spacing w:val="31"/>
          <w:sz w:val="20"/>
          <w:lang w:val="es-AR"/>
        </w:rPr>
        <w:t xml:space="preserve"> </w:t>
      </w:r>
      <w:r w:rsidRPr="001045BB">
        <w:rPr>
          <w:rFonts w:ascii="Verdana" w:hAnsi="Verdana"/>
          <w:color w:val="000000"/>
          <w:sz w:val="20"/>
          <w:lang w:val="es-AR"/>
        </w:rPr>
        <w:t>gaucho,</w:t>
      </w:r>
      <w:r w:rsidRPr="001045BB">
        <w:rPr>
          <w:rFonts w:ascii="Verdana" w:hAnsi="Verdana"/>
          <w:color w:val="000000"/>
          <w:spacing w:val="30"/>
          <w:sz w:val="20"/>
          <w:lang w:val="es-AR"/>
        </w:rPr>
        <w:t xml:space="preserve"> </w:t>
      </w:r>
      <w:r w:rsidRPr="001045BB">
        <w:rPr>
          <w:rFonts w:ascii="Verdana" w:hAnsi="Verdana"/>
          <w:color w:val="000000"/>
          <w:sz w:val="20"/>
          <w:lang w:val="es-AR"/>
        </w:rPr>
        <w:t>tenía</w:t>
      </w:r>
      <w:r w:rsidRPr="001045BB">
        <w:rPr>
          <w:rFonts w:ascii="Verdana" w:hAnsi="Verdana"/>
          <w:color w:val="000000"/>
          <w:spacing w:val="30"/>
          <w:sz w:val="20"/>
          <w:lang w:val="es-AR"/>
        </w:rPr>
        <w:t xml:space="preserve"> </w:t>
      </w:r>
      <w:r w:rsidRPr="001045BB">
        <w:rPr>
          <w:rFonts w:ascii="Verdana" w:hAnsi="Verdana"/>
          <w:color w:val="000000"/>
          <w:sz w:val="20"/>
          <w:lang w:val="es-AR"/>
        </w:rPr>
        <w:t>obligación</w:t>
      </w:r>
      <w:r w:rsidRPr="001045BB">
        <w:rPr>
          <w:rFonts w:ascii="Verdana" w:hAnsi="Verdana"/>
          <w:color w:val="000000"/>
          <w:spacing w:val="31"/>
          <w:sz w:val="20"/>
          <w:lang w:val="es-AR"/>
        </w:rPr>
        <w:t xml:space="preserve"> </w:t>
      </w:r>
      <w:r w:rsidRPr="001045BB">
        <w:rPr>
          <w:rFonts w:ascii="Verdana" w:hAnsi="Verdana"/>
          <w:color w:val="000000"/>
          <w:sz w:val="20"/>
          <w:lang w:val="es-AR"/>
        </w:rPr>
        <w:t>de ser Martín Fierro —sobre todo, ante gauchos orientales. En lo que Tabares dijo y no dijo percibí el agreste sabor de lo que se llamaba artiguismo: la conciencia (tal vez incontrovertible) de que el Uruguay</w:t>
      </w:r>
      <w:r w:rsidRPr="001045BB">
        <w:rPr>
          <w:rFonts w:ascii="Verdana" w:hAnsi="Verdana"/>
          <w:color w:val="000000"/>
          <w:spacing w:val="31"/>
          <w:sz w:val="20"/>
          <w:lang w:val="es-AR"/>
        </w:rPr>
        <w:t xml:space="preserve"> </w:t>
      </w:r>
      <w:r w:rsidRPr="001045BB">
        <w:rPr>
          <w:rFonts w:ascii="Verdana" w:hAnsi="Verdana"/>
          <w:color w:val="000000"/>
          <w:sz w:val="20"/>
          <w:lang w:val="es-AR"/>
        </w:rPr>
        <w:lastRenderedPageBreak/>
        <w:t>es</w:t>
      </w:r>
      <w:r w:rsidRPr="001045BB">
        <w:rPr>
          <w:rFonts w:ascii="Verdana" w:hAnsi="Verdana"/>
          <w:color w:val="000000"/>
          <w:spacing w:val="30"/>
          <w:sz w:val="20"/>
          <w:lang w:val="es-AR"/>
        </w:rPr>
        <w:t xml:space="preserve"> </w:t>
      </w:r>
      <w:r w:rsidRPr="001045BB">
        <w:rPr>
          <w:rFonts w:ascii="Verdana" w:hAnsi="Verdana"/>
          <w:color w:val="000000"/>
          <w:sz w:val="20"/>
          <w:lang w:val="es-AR"/>
        </w:rPr>
        <w:t>más</w:t>
      </w:r>
      <w:r w:rsidRPr="001045BB">
        <w:rPr>
          <w:rFonts w:ascii="Verdana" w:hAnsi="Verdana"/>
          <w:color w:val="000000"/>
          <w:spacing w:val="31"/>
          <w:sz w:val="20"/>
          <w:lang w:val="es-AR"/>
        </w:rPr>
        <w:t xml:space="preserve"> </w:t>
      </w:r>
      <w:r w:rsidRPr="001045BB">
        <w:rPr>
          <w:rFonts w:ascii="Verdana" w:hAnsi="Verdana"/>
          <w:color w:val="000000"/>
          <w:sz w:val="20"/>
          <w:lang w:val="es-AR"/>
        </w:rPr>
        <w:t>elemental</w:t>
      </w:r>
      <w:r w:rsidRPr="001045BB">
        <w:rPr>
          <w:rFonts w:ascii="Verdana" w:hAnsi="Verdana"/>
          <w:color w:val="000000"/>
          <w:spacing w:val="31"/>
          <w:sz w:val="20"/>
          <w:lang w:val="es-AR"/>
        </w:rPr>
        <w:t xml:space="preserve"> </w:t>
      </w:r>
      <w:r w:rsidRPr="001045BB">
        <w:rPr>
          <w:rFonts w:ascii="Verdana" w:hAnsi="Verdana"/>
          <w:color w:val="000000"/>
          <w:sz w:val="20"/>
          <w:lang w:val="es-AR"/>
        </w:rPr>
        <w:t>que</w:t>
      </w:r>
      <w:r w:rsidRPr="001045BB">
        <w:rPr>
          <w:rFonts w:ascii="Verdana" w:hAnsi="Verdana"/>
          <w:color w:val="000000"/>
          <w:spacing w:val="31"/>
          <w:sz w:val="20"/>
          <w:lang w:val="es-AR"/>
        </w:rPr>
        <w:t xml:space="preserve"> </w:t>
      </w:r>
      <w:r w:rsidRPr="001045BB">
        <w:rPr>
          <w:rFonts w:ascii="Verdana" w:hAnsi="Verdana"/>
          <w:color w:val="000000"/>
          <w:sz w:val="20"/>
          <w:lang w:val="es-AR"/>
        </w:rPr>
        <w:t>nuestro</w:t>
      </w:r>
      <w:r w:rsidRPr="001045BB">
        <w:rPr>
          <w:rFonts w:ascii="Verdana" w:hAnsi="Verdana"/>
          <w:color w:val="000000"/>
          <w:spacing w:val="31"/>
          <w:sz w:val="20"/>
          <w:lang w:val="es-AR"/>
        </w:rPr>
        <w:t xml:space="preserve"> </w:t>
      </w:r>
      <w:r w:rsidRPr="001045BB">
        <w:rPr>
          <w:rFonts w:ascii="Verdana" w:hAnsi="Verdana"/>
          <w:color w:val="000000"/>
          <w:sz w:val="20"/>
          <w:lang w:val="es-AR"/>
        </w:rPr>
        <w:t>país</w:t>
      </w:r>
      <w:r w:rsidRPr="001045BB">
        <w:rPr>
          <w:rFonts w:ascii="Verdana" w:hAnsi="Verdana"/>
          <w:color w:val="000000"/>
          <w:spacing w:val="31"/>
          <w:sz w:val="20"/>
          <w:lang w:val="es-AR"/>
        </w:rPr>
        <w:t xml:space="preserve"> </w:t>
      </w:r>
      <w:r w:rsidRPr="001045BB">
        <w:rPr>
          <w:rFonts w:ascii="Verdana" w:hAnsi="Verdana"/>
          <w:color w:val="000000"/>
          <w:sz w:val="20"/>
          <w:lang w:val="es-AR"/>
        </w:rPr>
        <w:t>y,</w:t>
      </w:r>
      <w:r w:rsidRPr="001045BB">
        <w:rPr>
          <w:rFonts w:ascii="Verdana" w:hAnsi="Verdana"/>
          <w:color w:val="000000"/>
          <w:spacing w:val="31"/>
          <w:sz w:val="20"/>
          <w:lang w:val="es-AR"/>
        </w:rPr>
        <w:t xml:space="preserve"> </w:t>
      </w:r>
      <w:r w:rsidRPr="001045BB">
        <w:rPr>
          <w:rFonts w:ascii="Verdana" w:hAnsi="Verdana"/>
          <w:color w:val="000000"/>
          <w:sz w:val="20"/>
          <w:lang w:val="es-AR"/>
        </w:rPr>
        <w:t>por</w:t>
      </w:r>
      <w:r w:rsidRPr="001045BB">
        <w:rPr>
          <w:rFonts w:ascii="Verdana" w:hAnsi="Verdana"/>
          <w:color w:val="000000"/>
          <w:spacing w:val="31"/>
          <w:sz w:val="20"/>
          <w:lang w:val="es-AR"/>
        </w:rPr>
        <w:t xml:space="preserve"> </w:t>
      </w:r>
      <w:r w:rsidRPr="001045BB">
        <w:rPr>
          <w:rFonts w:ascii="Verdana" w:hAnsi="Verdana"/>
          <w:color w:val="000000"/>
          <w:sz w:val="20"/>
          <w:lang w:val="es-AR"/>
        </w:rPr>
        <w:t>ende,</w:t>
      </w:r>
      <w:r w:rsidRPr="001045BB">
        <w:rPr>
          <w:rFonts w:ascii="Verdana" w:hAnsi="Verdana"/>
          <w:color w:val="000000"/>
          <w:spacing w:val="31"/>
          <w:sz w:val="20"/>
          <w:lang w:val="es-AR"/>
        </w:rPr>
        <w:t xml:space="preserve"> </w:t>
      </w:r>
      <w:r w:rsidRPr="001045BB">
        <w:rPr>
          <w:rFonts w:ascii="Verdana" w:hAnsi="Verdana"/>
          <w:color w:val="000000"/>
          <w:sz w:val="20"/>
          <w:lang w:val="es-AR"/>
        </w:rPr>
        <w:t>más</w:t>
      </w:r>
      <w:r w:rsidRPr="001045BB">
        <w:rPr>
          <w:rFonts w:ascii="Verdana" w:hAnsi="Verdana"/>
          <w:color w:val="000000"/>
          <w:spacing w:val="31"/>
          <w:sz w:val="20"/>
          <w:lang w:val="es-AR"/>
        </w:rPr>
        <w:t xml:space="preserve"> </w:t>
      </w:r>
      <w:r w:rsidRPr="001045BB">
        <w:rPr>
          <w:rFonts w:ascii="Verdana" w:hAnsi="Verdana"/>
          <w:color w:val="000000"/>
          <w:sz w:val="20"/>
          <w:lang w:val="es-AR"/>
        </w:rPr>
        <w:t>bravo...</w:t>
      </w:r>
      <w:r w:rsidRPr="001045BB">
        <w:rPr>
          <w:rFonts w:ascii="Verdana" w:hAnsi="Verdana"/>
          <w:color w:val="000000"/>
          <w:spacing w:val="31"/>
          <w:sz w:val="20"/>
          <w:lang w:val="es-AR"/>
        </w:rPr>
        <w:t xml:space="preserve"> </w:t>
      </w:r>
      <w:r w:rsidRPr="001045BB">
        <w:rPr>
          <w:rFonts w:ascii="Verdana" w:hAnsi="Verdana"/>
          <w:color w:val="000000"/>
          <w:sz w:val="20"/>
          <w:lang w:val="es-AR"/>
        </w:rPr>
        <w:t>Recuerdo</w:t>
      </w:r>
      <w:r w:rsidRPr="001045BB">
        <w:rPr>
          <w:rFonts w:ascii="Verdana" w:hAnsi="Verdana"/>
          <w:color w:val="000000"/>
          <w:spacing w:val="32"/>
          <w:sz w:val="20"/>
          <w:lang w:val="es-AR"/>
        </w:rPr>
        <w:t xml:space="preserve"> </w:t>
      </w:r>
      <w:r w:rsidRPr="001045BB">
        <w:rPr>
          <w:rFonts w:ascii="Verdana" w:hAnsi="Verdana"/>
          <w:color w:val="000000"/>
          <w:sz w:val="20"/>
          <w:lang w:val="es-AR"/>
        </w:rPr>
        <w:t>que</w:t>
      </w:r>
      <w:r w:rsidRPr="001045BB">
        <w:rPr>
          <w:rFonts w:ascii="Verdana" w:hAnsi="Verdana"/>
          <w:color w:val="000000"/>
          <w:spacing w:val="31"/>
          <w:sz w:val="20"/>
          <w:lang w:val="es-AR"/>
        </w:rPr>
        <w:t xml:space="preserve"> </w:t>
      </w:r>
      <w:r w:rsidRPr="001045BB">
        <w:rPr>
          <w:rFonts w:ascii="Verdana" w:hAnsi="Verdana"/>
          <w:color w:val="000000"/>
          <w:sz w:val="20"/>
          <w:lang w:val="es-AR"/>
        </w:rPr>
        <w:t>esa</w:t>
      </w:r>
      <w:r w:rsidRPr="001045BB">
        <w:rPr>
          <w:rFonts w:ascii="Verdana" w:hAnsi="Verdana"/>
          <w:color w:val="000000"/>
          <w:spacing w:val="31"/>
          <w:sz w:val="20"/>
          <w:lang w:val="es-AR"/>
        </w:rPr>
        <w:t xml:space="preserve"> </w:t>
      </w:r>
      <w:r w:rsidRPr="001045BB">
        <w:rPr>
          <w:rFonts w:ascii="Verdana" w:hAnsi="Verdana"/>
          <w:color w:val="000000"/>
          <w:sz w:val="20"/>
          <w:lang w:val="es-AR"/>
        </w:rPr>
        <w:t>noche nos despedimos con exagerada efusión.</w:t>
      </w:r>
    </w:p>
    <w:p w14:paraId="2D812E21"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En el invierno, la falta de una o dos circunstancias para mi relato fantástico (que torpemente se obstinaba</w:t>
      </w:r>
      <w:r w:rsidRPr="001045BB">
        <w:rPr>
          <w:rFonts w:ascii="Verdana" w:hAnsi="Verdana"/>
          <w:color w:val="000000"/>
          <w:spacing w:val="22"/>
          <w:sz w:val="20"/>
          <w:lang w:val="es-AR"/>
        </w:rPr>
        <w:t xml:space="preserve"> </w:t>
      </w:r>
      <w:r w:rsidRPr="001045BB">
        <w:rPr>
          <w:rFonts w:ascii="Verdana" w:hAnsi="Verdana"/>
          <w:color w:val="000000"/>
          <w:sz w:val="20"/>
          <w:lang w:val="es-AR"/>
        </w:rPr>
        <w:t>en</w:t>
      </w:r>
      <w:r w:rsidRPr="001045BB">
        <w:rPr>
          <w:rFonts w:ascii="Verdana" w:hAnsi="Verdana"/>
          <w:color w:val="000000"/>
          <w:spacing w:val="22"/>
          <w:sz w:val="20"/>
          <w:lang w:val="es-AR"/>
        </w:rPr>
        <w:t xml:space="preserve"> </w:t>
      </w:r>
      <w:r w:rsidRPr="001045BB">
        <w:rPr>
          <w:rFonts w:ascii="Verdana" w:hAnsi="Verdana"/>
          <w:color w:val="000000"/>
          <w:sz w:val="20"/>
          <w:lang w:val="es-AR"/>
        </w:rPr>
        <w:t>no</w:t>
      </w:r>
      <w:r w:rsidRPr="001045BB">
        <w:rPr>
          <w:rFonts w:ascii="Verdana" w:hAnsi="Verdana"/>
          <w:color w:val="000000"/>
          <w:spacing w:val="23"/>
          <w:sz w:val="20"/>
          <w:lang w:val="es-AR"/>
        </w:rPr>
        <w:t xml:space="preserve"> </w:t>
      </w:r>
      <w:r w:rsidRPr="001045BB">
        <w:rPr>
          <w:rFonts w:ascii="Verdana" w:hAnsi="Verdana"/>
          <w:color w:val="000000"/>
          <w:sz w:val="20"/>
          <w:lang w:val="es-AR"/>
        </w:rPr>
        <w:t>dar</w:t>
      </w:r>
      <w:r w:rsidRPr="001045BB">
        <w:rPr>
          <w:rFonts w:ascii="Verdana" w:hAnsi="Verdana"/>
          <w:color w:val="000000"/>
          <w:spacing w:val="22"/>
          <w:sz w:val="20"/>
          <w:lang w:val="es-AR"/>
        </w:rPr>
        <w:t xml:space="preserve"> </w:t>
      </w:r>
      <w:r w:rsidRPr="001045BB">
        <w:rPr>
          <w:rFonts w:ascii="Verdana" w:hAnsi="Verdana"/>
          <w:color w:val="000000"/>
          <w:sz w:val="20"/>
          <w:lang w:val="es-AR"/>
        </w:rPr>
        <w:t>con</w:t>
      </w:r>
      <w:r w:rsidRPr="001045BB">
        <w:rPr>
          <w:rFonts w:ascii="Verdana" w:hAnsi="Verdana"/>
          <w:color w:val="000000"/>
          <w:spacing w:val="22"/>
          <w:sz w:val="20"/>
          <w:lang w:val="es-AR"/>
        </w:rPr>
        <w:t xml:space="preserve"> </w:t>
      </w:r>
      <w:r w:rsidRPr="001045BB">
        <w:rPr>
          <w:rFonts w:ascii="Verdana" w:hAnsi="Verdana"/>
          <w:color w:val="000000"/>
          <w:sz w:val="20"/>
          <w:lang w:val="es-AR"/>
        </w:rPr>
        <w:t>su</w:t>
      </w:r>
      <w:r w:rsidRPr="001045BB">
        <w:rPr>
          <w:rFonts w:ascii="Verdana" w:hAnsi="Verdana"/>
          <w:color w:val="000000"/>
          <w:spacing w:val="23"/>
          <w:sz w:val="20"/>
          <w:lang w:val="es-AR"/>
        </w:rPr>
        <w:t xml:space="preserve"> </w:t>
      </w:r>
      <w:r w:rsidRPr="001045BB">
        <w:rPr>
          <w:rFonts w:ascii="Verdana" w:hAnsi="Verdana"/>
          <w:color w:val="000000"/>
          <w:sz w:val="20"/>
          <w:lang w:val="es-AR"/>
        </w:rPr>
        <w:t>forma)</w:t>
      </w:r>
      <w:r w:rsidRPr="001045BB">
        <w:rPr>
          <w:rFonts w:ascii="Verdana" w:hAnsi="Verdana"/>
          <w:color w:val="000000"/>
          <w:spacing w:val="22"/>
          <w:sz w:val="20"/>
          <w:lang w:val="es-AR"/>
        </w:rPr>
        <w:t xml:space="preserve"> </w:t>
      </w:r>
      <w:r w:rsidRPr="001045BB">
        <w:rPr>
          <w:rFonts w:ascii="Verdana" w:hAnsi="Verdana"/>
          <w:color w:val="000000"/>
          <w:sz w:val="20"/>
          <w:lang w:val="es-AR"/>
        </w:rPr>
        <w:t>hizo</w:t>
      </w:r>
      <w:r w:rsidRPr="001045BB">
        <w:rPr>
          <w:rFonts w:ascii="Verdana" w:hAnsi="Verdana"/>
          <w:color w:val="000000"/>
          <w:spacing w:val="23"/>
          <w:sz w:val="20"/>
          <w:lang w:val="es-AR"/>
        </w:rPr>
        <w:t xml:space="preserve"> </w:t>
      </w:r>
      <w:r w:rsidRPr="001045BB">
        <w:rPr>
          <w:rFonts w:ascii="Verdana" w:hAnsi="Verdana"/>
          <w:color w:val="000000"/>
          <w:sz w:val="20"/>
          <w:lang w:val="es-AR"/>
        </w:rPr>
        <w:t>que</w:t>
      </w:r>
      <w:r w:rsidRPr="001045BB">
        <w:rPr>
          <w:rFonts w:ascii="Verdana" w:hAnsi="Verdana"/>
          <w:color w:val="000000"/>
          <w:spacing w:val="22"/>
          <w:sz w:val="20"/>
          <w:lang w:val="es-AR"/>
        </w:rPr>
        <w:t xml:space="preserve"> </w:t>
      </w:r>
      <w:r w:rsidRPr="001045BB">
        <w:rPr>
          <w:rFonts w:ascii="Verdana" w:hAnsi="Verdana"/>
          <w:color w:val="000000"/>
          <w:sz w:val="20"/>
          <w:lang w:val="es-AR"/>
        </w:rPr>
        <w:t>yo</w:t>
      </w:r>
      <w:r w:rsidRPr="001045BB">
        <w:rPr>
          <w:rFonts w:ascii="Verdana" w:hAnsi="Verdana"/>
          <w:color w:val="000000"/>
          <w:spacing w:val="23"/>
          <w:sz w:val="20"/>
          <w:lang w:val="es-AR"/>
        </w:rPr>
        <w:t xml:space="preserve"> </w:t>
      </w:r>
      <w:r w:rsidRPr="001045BB">
        <w:rPr>
          <w:rFonts w:ascii="Verdana" w:hAnsi="Verdana"/>
          <w:color w:val="000000"/>
          <w:sz w:val="20"/>
          <w:lang w:val="es-AR"/>
        </w:rPr>
        <w:t>volviera</w:t>
      </w:r>
      <w:r w:rsidRPr="001045BB">
        <w:rPr>
          <w:rFonts w:ascii="Verdana" w:hAnsi="Verdana"/>
          <w:color w:val="000000"/>
          <w:spacing w:val="22"/>
          <w:sz w:val="20"/>
          <w:lang w:val="es-AR"/>
        </w:rPr>
        <w:t xml:space="preserve"> </w:t>
      </w:r>
      <w:r w:rsidRPr="001045BB">
        <w:rPr>
          <w:rFonts w:ascii="Verdana" w:hAnsi="Verdana"/>
          <w:color w:val="000000"/>
          <w:sz w:val="20"/>
          <w:lang w:val="es-AR"/>
        </w:rPr>
        <w:t>a</w:t>
      </w:r>
      <w:r w:rsidRPr="001045BB">
        <w:rPr>
          <w:rFonts w:ascii="Verdana" w:hAnsi="Verdana"/>
          <w:color w:val="000000"/>
          <w:spacing w:val="23"/>
          <w:sz w:val="20"/>
          <w:lang w:val="es-AR"/>
        </w:rPr>
        <w:t xml:space="preserve"> </w:t>
      </w:r>
      <w:r w:rsidRPr="001045BB">
        <w:rPr>
          <w:rFonts w:ascii="Verdana" w:hAnsi="Verdana"/>
          <w:color w:val="000000"/>
          <w:sz w:val="20"/>
          <w:lang w:val="es-AR"/>
        </w:rPr>
        <w:t>la casa</w:t>
      </w:r>
      <w:r w:rsidRPr="001045BB">
        <w:rPr>
          <w:rFonts w:ascii="Verdana" w:hAnsi="Verdana"/>
          <w:color w:val="000000"/>
          <w:spacing w:val="23"/>
          <w:sz w:val="20"/>
          <w:lang w:val="es-AR"/>
        </w:rPr>
        <w:t xml:space="preserve"> </w:t>
      </w:r>
      <w:r w:rsidRPr="001045BB">
        <w:rPr>
          <w:rFonts w:ascii="Verdana" w:hAnsi="Verdana"/>
          <w:color w:val="000000"/>
          <w:sz w:val="20"/>
          <w:lang w:val="es-AR"/>
        </w:rPr>
        <w:t>del</w:t>
      </w:r>
      <w:r w:rsidRPr="001045BB">
        <w:rPr>
          <w:rFonts w:ascii="Verdana" w:hAnsi="Verdana"/>
          <w:color w:val="000000"/>
          <w:spacing w:val="23"/>
          <w:sz w:val="20"/>
          <w:lang w:val="es-AR"/>
        </w:rPr>
        <w:t xml:space="preserve"> </w:t>
      </w:r>
      <w:r w:rsidRPr="001045BB">
        <w:rPr>
          <w:rFonts w:ascii="Verdana" w:hAnsi="Verdana"/>
          <w:color w:val="000000"/>
          <w:sz w:val="20"/>
          <w:lang w:val="es-AR"/>
        </w:rPr>
        <w:t>coronel</w:t>
      </w:r>
      <w:r w:rsidRPr="001045BB">
        <w:rPr>
          <w:rFonts w:ascii="Verdana" w:hAnsi="Verdana"/>
          <w:color w:val="000000"/>
          <w:spacing w:val="23"/>
          <w:sz w:val="20"/>
          <w:lang w:val="es-AR"/>
        </w:rPr>
        <w:t xml:space="preserve"> </w:t>
      </w:r>
      <w:r w:rsidRPr="001045BB">
        <w:rPr>
          <w:rFonts w:ascii="Verdana" w:hAnsi="Verdana"/>
          <w:color w:val="000000"/>
          <w:sz w:val="20"/>
          <w:lang w:val="es-AR"/>
        </w:rPr>
        <w:t>Tabares.</w:t>
      </w:r>
      <w:r w:rsidRPr="001045BB">
        <w:rPr>
          <w:rFonts w:ascii="Verdana" w:hAnsi="Verdana"/>
          <w:color w:val="000000"/>
          <w:spacing w:val="22"/>
          <w:sz w:val="20"/>
          <w:lang w:val="es-AR"/>
        </w:rPr>
        <w:t xml:space="preserve"> </w:t>
      </w:r>
      <w:r w:rsidRPr="001045BB">
        <w:rPr>
          <w:rFonts w:ascii="Verdana" w:hAnsi="Verdana"/>
          <w:color w:val="000000"/>
          <w:sz w:val="20"/>
          <w:lang w:val="es-AR"/>
        </w:rPr>
        <w:t>Lo</w:t>
      </w:r>
      <w:r w:rsidRPr="001045BB">
        <w:rPr>
          <w:rFonts w:ascii="Verdana" w:hAnsi="Verdana"/>
          <w:color w:val="000000"/>
          <w:spacing w:val="22"/>
          <w:sz w:val="20"/>
          <w:lang w:val="es-AR"/>
        </w:rPr>
        <w:t xml:space="preserve"> </w:t>
      </w:r>
      <w:r w:rsidRPr="001045BB">
        <w:rPr>
          <w:rFonts w:ascii="Verdana" w:hAnsi="Verdana"/>
          <w:color w:val="000000"/>
          <w:sz w:val="20"/>
          <w:lang w:val="es-AR"/>
        </w:rPr>
        <w:t>hallé con</w:t>
      </w:r>
      <w:r w:rsidRPr="001045BB">
        <w:rPr>
          <w:rFonts w:ascii="Verdana" w:hAnsi="Verdana"/>
          <w:color w:val="000000"/>
          <w:spacing w:val="40"/>
          <w:sz w:val="20"/>
          <w:lang w:val="es-AR"/>
        </w:rPr>
        <w:t xml:space="preserve"> </w:t>
      </w:r>
      <w:r w:rsidRPr="001045BB">
        <w:rPr>
          <w:rFonts w:ascii="Verdana" w:hAnsi="Verdana"/>
          <w:color w:val="000000"/>
          <w:sz w:val="20"/>
          <w:lang w:val="es-AR"/>
        </w:rPr>
        <w:t>otro</w:t>
      </w:r>
      <w:r w:rsidRPr="001045BB">
        <w:rPr>
          <w:rFonts w:ascii="Verdana" w:hAnsi="Verdana"/>
          <w:color w:val="000000"/>
          <w:spacing w:val="40"/>
          <w:sz w:val="20"/>
          <w:lang w:val="es-AR"/>
        </w:rPr>
        <w:t xml:space="preserve"> </w:t>
      </w:r>
      <w:r w:rsidRPr="001045BB">
        <w:rPr>
          <w:rFonts w:ascii="Verdana" w:hAnsi="Verdana"/>
          <w:color w:val="000000"/>
          <w:sz w:val="20"/>
          <w:lang w:val="es-AR"/>
        </w:rPr>
        <w:t>señor</w:t>
      </w:r>
      <w:r w:rsidRPr="001045BB">
        <w:rPr>
          <w:rFonts w:ascii="Verdana" w:hAnsi="Verdana"/>
          <w:color w:val="000000"/>
          <w:spacing w:val="40"/>
          <w:sz w:val="20"/>
          <w:lang w:val="es-AR"/>
        </w:rPr>
        <w:t xml:space="preserve"> </w:t>
      </w:r>
      <w:r w:rsidRPr="001045BB">
        <w:rPr>
          <w:rFonts w:ascii="Verdana" w:hAnsi="Verdana"/>
          <w:color w:val="000000"/>
          <w:sz w:val="20"/>
          <w:lang w:val="es-AR"/>
        </w:rPr>
        <w:t>de</w:t>
      </w:r>
      <w:r w:rsidRPr="001045BB">
        <w:rPr>
          <w:rFonts w:ascii="Verdana" w:hAnsi="Verdana"/>
          <w:color w:val="000000"/>
          <w:spacing w:val="40"/>
          <w:sz w:val="20"/>
          <w:lang w:val="es-AR"/>
        </w:rPr>
        <w:t xml:space="preserve"> </w:t>
      </w:r>
      <w:r w:rsidRPr="001045BB">
        <w:rPr>
          <w:rFonts w:ascii="Verdana" w:hAnsi="Verdana"/>
          <w:color w:val="000000"/>
          <w:sz w:val="20"/>
          <w:lang w:val="es-AR"/>
        </w:rPr>
        <w:t>edad:</w:t>
      </w:r>
      <w:r w:rsidRPr="001045BB">
        <w:rPr>
          <w:rFonts w:ascii="Verdana" w:hAnsi="Verdana"/>
          <w:color w:val="000000"/>
          <w:spacing w:val="40"/>
          <w:sz w:val="20"/>
          <w:lang w:val="es-AR"/>
        </w:rPr>
        <w:t xml:space="preserve"> </w:t>
      </w:r>
      <w:r w:rsidRPr="001045BB">
        <w:rPr>
          <w:rFonts w:ascii="Verdana" w:hAnsi="Verdana"/>
          <w:color w:val="000000"/>
          <w:sz w:val="20"/>
          <w:lang w:val="es-AR"/>
        </w:rPr>
        <w:t>el</w:t>
      </w:r>
      <w:r w:rsidRPr="001045BB">
        <w:rPr>
          <w:rFonts w:ascii="Verdana" w:hAnsi="Verdana"/>
          <w:color w:val="000000"/>
          <w:spacing w:val="40"/>
          <w:sz w:val="20"/>
          <w:lang w:val="es-AR"/>
        </w:rPr>
        <w:t xml:space="preserve"> </w:t>
      </w:r>
      <w:r w:rsidRPr="001045BB">
        <w:rPr>
          <w:rFonts w:ascii="Verdana" w:hAnsi="Verdana"/>
          <w:color w:val="000000"/>
          <w:sz w:val="20"/>
          <w:lang w:val="es-AR"/>
        </w:rPr>
        <w:t>doctor</w:t>
      </w:r>
      <w:r w:rsidRPr="001045BB">
        <w:rPr>
          <w:rFonts w:ascii="Verdana" w:hAnsi="Verdana"/>
          <w:color w:val="000000"/>
          <w:spacing w:val="40"/>
          <w:sz w:val="20"/>
          <w:lang w:val="es-AR"/>
        </w:rPr>
        <w:t xml:space="preserve"> </w:t>
      </w:r>
      <w:r w:rsidRPr="001045BB">
        <w:rPr>
          <w:rFonts w:ascii="Verdana" w:hAnsi="Verdana"/>
          <w:color w:val="000000"/>
          <w:sz w:val="20"/>
          <w:lang w:val="es-AR"/>
        </w:rPr>
        <w:t>Juan</w:t>
      </w:r>
      <w:r w:rsidRPr="001045BB">
        <w:rPr>
          <w:rFonts w:ascii="Verdana" w:hAnsi="Verdana"/>
          <w:color w:val="000000"/>
          <w:spacing w:val="40"/>
          <w:sz w:val="20"/>
          <w:lang w:val="es-AR"/>
        </w:rPr>
        <w:t xml:space="preserve"> </w:t>
      </w:r>
      <w:r w:rsidRPr="001045BB">
        <w:rPr>
          <w:rFonts w:ascii="Verdana" w:hAnsi="Verdana"/>
          <w:color w:val="000000"/>
          <w:sz w:val="20"/>
          <w:lang w:val="es-AR"/>
        </w:rPr>
        <w:t>Francisco</w:t>
      </w:r>
      <w:r w:rsidRPr="001045BB">
        <w:rPr>
          <w:rFonts w:ascii="Verdana" w:hAnsi="Verdana"/>
          <w:color w:val="000000"/>
          <w:spacing w:val="40"/>
          <w:sz w:val="20"/>
          <w:lang w:val="es-AR"/>
        </w:rPr>
        <w:t xml:space="preserve"> </w:t>
      </w:r>
      <w:r w:rsidRPr="001045BB">
        <w:rPr>
          <w:rFonts w:ascii="Verdana" w:hAnsi="Verdana"/>
          <w:color w:val="000000"/>
          <w:sz w:val="20"/>
          <w:lang w:val="es-AR"/>
        </w:rPr>
        <w:t>Amaro,</w:t>
      </w:r>
      <w:r w:rsidRPr="001045BB">
        <w:rPr>
          <w:rFonts w:ascii="Verdana" w:hAnsi="Verdana"/>
          <w:color w:val="000000"/>
          <w:spacing w:val="40"/>
          <w:sz w:val="20"/>
          <w:lang w:val="es-AR"/>
        </w:rPr>
        <w:t xml:space="preserve"> </w:t>
      </w:r>
      <w:r w:rsidRPr="001045BB">
        <w:rPr>
          <w:rFonts w:ascii="Verdana" w:hAnsi="Verdana"/>
          <w:color w:val="000000"/>
          <w:sz w:val="20"/>
          <w:lang w:val="es-AR"/>
        </w:rPr>
        <w:t>de</w:t>
      </w:r>
      <w:r w:rsidRPr="001045BB">
        <w:rPr>
          <w:rFonts w:ascii="Verdana" w:hAnsi="Verdana"/>
          <w:color w:val="000000"/>
          <w:spacing w:val="40"/>
          <w:sz w:val="20"/>
          <w:lang w:val="es-AR"/>
        </w:rPr>
        <w:t xml:space="preserve"> </w:t>
      </w:r>
      <w:r w:rsidRPr="001045BB">
        <w:rPr>
          <w:rFonts w:ascii="Verdana" w:hAnsi="Verdana"/>
          <w:color w:val="000000"/>
          <w:sz w:val="20"/>
          <w:lang w:val="es-AR"/>
        </w:rPr>
        <w:t>Paysandú,</w:t>
      </w:r>
      <w:r w:rsidRPr="001045BB">
        <w:rPr>
          <w:rFonts w:ascii="Verdana" w:hAnsi="Verdana"/>
          <w:color w:val="000000"/>
          <w:spacing w:val="40"/>
          <w:sz w:val="20"/>
          <w:lang w:val="es-AR"/>
        </w:rPr>
        <w:t xml:space="preserve"> </w:t>
      </w:r>
      <w:r w:rsidRPr="001045BB">
        <w:rPr>
          <w:rFonts w:ascii="Verdana" w:hAnsi="Verdana"/>
          <w:color w:val="000000"/>
          <w:sz w:val="20"/>
          <w:lang w:val="es-AR"/>
        </w:rPr>
        <w:t>que</w:t>
      </w:r>
      <w:r w:rsidRPr="001045BB">
        <w:rPr>
          <w:rFonts w:ascii="Verdana" w:hAnsi="Verdana"/>
          <w:color w:val="000000"/>
          <w:spacing w:val="40"/>
          <w:sz w:val="20"/>
          <w:lang w:val="es-AR"/>
        </w:rPr>
        <w:t xml:space="preserve"> </w:t>
      </w:r>
      <w:r w:rsidRPr="001045BB">
        <w:rPr>
          <w:rFonts w:ascii="Verdana" w:hAnsi="Verdana"/>
          <w:color w:val="000000"/>
          <w:sz w:val="20"/>
          <w:lang w:val="es-AR"/>
        </w:rPr>
        <w:t>también</w:t>
      </w:r>
      <w:r w:rsidRPr="001045BB">
        <w:rPr>
          <w:rFonts w:ascii="Verdana" w:hAnsi="Verdana"/>
          <w:color w:val="000000"/>
          <w:spacing w:val="40"/>
          <w:sz w:val="20"/>
          <w:lang w:val="es-AR"/>
        </w:rPr>
        <w:t xml:space="preserve"> </w:t>
      </w:r>
      <w:r w:rsidRPr="001045BB">
        <w:rPr>
          <w:rFonts w:ascii="Verdana" w:hAnsi="Verdana"/>
          <w:color w:val="000000"/>
          <w:sz w:val="20"/>
          <w:lang w:val="es-AR"/>
        </w:rPr>
        <w:t>había militado en la revolución de Saravia. Se habló, previsiblemente, de Masoller. Amaro refirió unas anécdotas y después agregó con lentitud, como quien está pensando en voz alta:</w:t>
      </w:r>
    </w:p>
    <w:p w14:paraId="4FD361E8"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 xml:space="preserve">—Hicimos noche en </w:t>
      </w:r>
      <w:r w:rsidRPr="001045BB">
        <w:rPr>
          <w:rFonts w:ascii="Verdana" w:hAnsi="Verdana"/>
          <w:i/>
          <w:color w:val="000000"/>
          <w:sz w:val="20"/>
          <w:lang w:val="es-AR"/>
        </w:rPr>
        <w:t xml:space="preserve">Santa Irene, </w:t>
      </w:r>
      <w:r w:rsidRPr="001045BB">
        <w:rPr>
          <w:rFonts w:ascii="Verdana" w:hAnsi="Verdana"/>
          <w:color w:val="000000"/>
          <w:sz w:val="20"/>
          <w:lang w:val="es-AR"/>
        </w:rPr>
        <w:t>me acuerdo, y se nos incorporó alguna gente. Entre ellos, un veterinario francés que murió la víspera de la acción, y un mozo esquilador, de Entre Ríos, un tal Pedro Damián.</w:t>
      </w:r>
    </w:p>
    <w:p w14:paraId="7B5FEAC7"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Lo</w:t>
      </w:r>
      <w:r w:rsidRPr="001045BB">
        <w:rPr>
          <w:rFonts w:ascii="Verdana" w:hAnsi="Verdana"/>
          <w:color w:val="000000"/>
          <w:spacing w:val="3"/>
          <w:sz w:val="20"/>
          <w:lang w:val="es-AR"/>
        </w:rPr>
        <w:t xml:space="preserve"> </w:t>
      </w:r>
      <w:r w:rsidRPr="001045BB">
        <w:rPr>
          <w:rFonts w:ascii="Verdana" w:hAnsi="Verdana"/>
          <w:color w:val="000000"/>
          <w:sz w:val="20"/>
          <w:lang w:val="es-AR"/>
        </w:rPr>
        <w:t>interrumpí</w:t>
      </w:r>
      <w:r w:rsidRPr="001045BB">
        <w:rPr>
          <w:rFonts w:ascii="Verdana" w:hAnsi="Verdana"/>
          <w:color w:val="000000"/>
          <w:spacing w:val="4"/>
          <w:sz w:val="20"/>
          <w:lang w:val="es-AR"/>
        </w:rPr>
        <w:t xml:space="preserve"> </w:t>
      </w:r>
      <w:r w:rsidRPr="001045BB">
        <w:rPr>
          <w:rFonts w:ascii="Verdana" w:hAnsi="Verdana"/>
          <w:color w:val="000000"/>
          <w:sz w:val="20"/>
          <w:lang w:val="es-AR"/>
        </w:rPr>
        <w:t>con</w:t>
      </w:r>
      <w:r w:rsidRPr="001045BB">
        <w:rPr>
          <w:rFonts w:ascii="Verdana" w:hAnsi="Verdana"/>
          <w:color w:val="000000"/>
          <w:spacing w:val="4"/>
          <w:sz w:val="20"/>
          <w:lang w:val="es-AR"/>
        </w:rPr>
        <w:t xml:space="preserve"> </w:t>
      </w:r>
      <w:r w:rsidRPr="001045BB">
        <w:rPr>
          <w:rFonts w:ascii="Verdana" w:hAnsi="Verdana"/>
          <w:color w:val="000000"/>
          <w:spacing w:val="-2"/>
          <w:sz w:val="20"/>
          <w:lang w:val="es-AR"/>
        </w:rPr>
        <w:t>acritud.</w:t>
      </w:r>
    </w:p>
    <w:p w14:paraId="29BECAE8"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—Ya sé —le dije—. El argentino que flaqueó ante las balas. Me detuve; los dos me miraban perplejos.</w:t>
      </w:r>
    </w:p>
    <w:p w14:paraId="177AEE71"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—Usted se equivoca, señor —dijo, al fin, Amaro—. Pedro Damián murió como querría morir cualquier hombre. Serían las cuatro de la tarde. En la cumbre de la cuchilla se había hecho fuerte</w:t>
      </w:r>
      <w:r w:rsidRPr="001045BB">
        <w:rPr>
          <w:rFonts w:ascii="Verdana" w:hAnsi="Verdana"/>
          <w:color w:val="000000"/>
          <w:spacing w:val="40"/>
          <w:sz w:val="20"/>
          <w:lang w:val="es-AR"/>
        </w:rPr>
        <w:t xml:space="preserve"> </w:t>
      </w:r>
      <w:r w:rsidRPr="001045BB">
        <w:rPr>
          <w:rFonts w:ascii="Verdana" w:hAnsi="Verdana"/>
          <w:color w:val="000000"/>
          <w:sz w:val="20"/>
          <w:lang w:val="es-AR"/>
        </w:rPr>
        <w:t>la infantería colorada; los nuestros la cargaron, a lanza; Damián iba en la punta, gritando, y una bala lo acertó en pleno pecho. Se paró en los estribos, concluyó el grito y rodó por tierra y quedó entre las patas de los caballos. Estaba muerto y la última carga de Masoller le pasó por encima. Tan valiente y no había cumplido veinte años.</w:t>
      </w:r>
    </w:p>
    <w:p w14:paraId="621A1574"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Hablaba,</w:t>
      </w:r>
      <w:r w:rsidRPr="001045BB">
        <w:rPr>
          <w:rFonts w:ascii="Verdana" w:hAnsi="Verdana"/>
          <w:color w:val="000000"/>
          <w:spacing w:val="3"/>
          <w:sz w:val="20"/>
          <w:lang w:val="es-AR"/>
        </w:rPr>
        <w:t xml:space="preserve"> </w:t>
      </w:r>
      <w:r w:rsidRPr="001045BB">
        <w:rPr>
          <w:rFonts w:ascii="Verdana" w:hAnsi="Verdana"/>
          <w:color w:val="000000"/>
          <w:sz w:val="20"/>
          <w:lang w:val="es-AR"/>
        </w:rPr>
        <w:t>a</w:t>
      </w:r>
      <w:r w:rsidRPr="001045BB">
        <w:rPr>
          <w:rFonts w:ascii="Verdana" w:hAnsi="Verdana"/>
          <w:color w:val="000000"/>
          <w:spacing w:val="3"/>
          <w:sz w:val="20"/>
          <w:lang w:val="es-AR"/>
        </w:rPr>
        <w:t xml:space="preserve"> </w:t>
      </w:r>
      <w:r w:rsidRPr="001045BB">
        <w:rPr>
          <w:rFonts w:ascii="Verdana" w:hAnsi="Verdana"/>
          <w:color w:val="000000"/>
          <w:sz w:val="20"/>
          <w:lang w:val="es-AR"/>
        </w:rPr>
        <w:t>no</w:t>
      </w:r>
      <w:r w:rsidRPr="001045BB">
        <w:rPr>
          <w:rFonts w:ascii="Verdana" w:hAnsi="Verdana"/>
          <w:color w:val="000000"/>
          <w:spacing w:val="4"/>
          <w:sz w:val="20"/>
          <w:lang w:val="es-AR"/>
        </w:rPr>
        <w:t xml:space="preserve"> </w:t>
      </w:r>
      <w:r w:rsidRPr="001045BB">
        <w:rPr>
          <w:rFonts w:ascii="Verdana" w:hAnsi="Verdana"/>
          <w:color w:val="000000"/>
          <w:sz w:val="20"/>
          <w:lang w:val="es-AR"/>
        </w:rPr>
        <w:t>dudarlo,</w:t>
      </w:r>
      <w:r w:rsidRPr="001045BB">
        <w:rPr>
          <w:rFonts w:ascii="Verdana" w:hAnsi="Verdana"/>
          <w:color w:val="000000"/>
          <w:spacing w:val="3"/>
          <w:sz w:val="20"/>
          <w:lang w:val="es-AR"/>
        </w:rPr>
        <w:t xml:space="preserve"> </w:t>
      </w:r>
      <w:r w:rsidRPr="001045BB">
        <w:rPr>
          <w:rFonts w:ascii="Verdana" w:hAnsi="Verdana"/>
          <w:color w:val="000000"/>
          <w:sz w:val="20"/>
          <w:lang w:val="es-AR"/>
        </w:rPr>
        <w:t>de</w:t>
      </w:r>
      <w:r w:rsidRPr="001045BB">
        <w:rPr>
          <w:rFonts w:ascii="Verdana" w:hAnsi="Verdana"/>
          <w:color w:val="000000"/>
          <w:spacing w:val="3"/>
          <w:sz w:val="20"/>
          <w:lang w:val="es-AR"/>
        </w:rPr>
        <w:t xml:space="preserve"> </w:t>
      </w:r>
      <w:r w:rsidRPr="001045BB">
        <w:rPr>
          <w:rFonts w:ascii="Verdana" w:hAnsi="Verdana"/>
          <w:color w:val="000000"/>
          <w:sz w:val="20"/>
          <w:lang w:val="es-AR"/>
        </w:rPr>
        <w:t>otro</w:t>
      </w:r>
      <w:r w:rsidRPr="001045BB">
        <w:rPr>
          <w:rFonts w:ascii="Verdana" w:hAnsi="Verdana"/>
          <w:color w:val="000000"/>
          <w:spacing w:val="3"/>
          <w:sz w:val="20"/>
          <w:lang w:val="es-AR"/>
        </w:rPr>
        <w:t xml:space="preserve"> </w:t>
      </w:r>
      <w:r w:rsidRPr="001045BB">
        <w:rPr>
          <w:rFonts w:ascii="Verdana" w:hAnsi="Verdana"/>
          <w:color w:val="000000"/>
          <w:sz w:val="20"/>
          <w:lang w:val="es-AR"/>
        </w:rPr>
        <w:t>Damián,</w:t>
      </w:r>
      <w:r w:rsidRPr="001045BB">
        <w:rPr>
          <w:rFonts w:ascii="Verdana" w:hAnsi="Verdana"/>
          <w:color w:val="000000"/>
          <w:spacing w:val="4"/>
          <w:sz w:val="20"/>
          <w:lang w:val="es-AR"/>
        </w:rPr>
        <w:t xml:space="preserve"> </w:t>
      </w:r>
      <w:r w:rsidRPr="001045BB">
        <w:rPr>
          <w:rFonts w:ascii="Verdana" w:hAnsi="Verdana"/>
          <w:color w:val="000000"/>
          <w:sz w:val="20"/>
          <w:lang w:val="es-AR"/>
        </w:rPr>
        <w:t>pero</w:t>
      </w:r>
      <w:r w:rsidRPr="001045BB">
        <w:rPr>
          <w:rFonts w:ascii="Verdana" w:hAnsi="Verdana"/>
          <w:color w:val="000000"/>
          <w:spacing w:val="3"/>
          <w:sz w:val="20"/>
          <w:lang w:val="es-AR"/>
        </w:rPr>
        <w:t xml:space="preserve"> </w:t>
      </w:r>
      <w:r w:rsidRPr="001045BB">
        <w:rPr>
          <w:rFonts w:ascii="Verdana" w:hAnsi="Verdana"/>
          <w:color w:val="000000"/>
          <w:sz w:val="20"/>
          <w:lang w:val="es-AR"/>
        </w:rPr>
        <w:t>algo</w:t>
      </w:r>
      <w:r w:rsidRPr="001045BB">
        <w:rPr>
          <w:rFonts w:ascii="Verdana" w:hAnsi="Verdana"/>
          <w:color w:val="000000"/>
          <w:spacing w:val="5"/>
          <w:sz w:val="20"/>
          <w:lang w:val="es-AR"/>
        </w:rPr>
        <w:t xml:space="preserve"> </w:t>
      </w:r>
      <w:r w:rsidRPr="001045BB">
        <w:rPr>
          <w:rFonts w:ascii="Verdana" w:hAnsi="Verdana"/>
          <w:color w:val="000000"/>
          <w:sz w:val="20"/>
          <w:lang w:val="es-AR"/>
        </w:rPr>
        <w:t>me</w:t>
      </w:r>
      <w:r w:rsidRPr="001045BB">
        <w:rPr>
          <w:rFonts w:ascii="Verdana" w:hAnsi="Verdana"/>
          <w:color w:val="000000"/>
          <w:spacing w:val="2"/>
          <w:sz w:val="20"/>
          <w:lang w:val="es-AR"/>
        </w:rPr>
        <w:t xml:space="preserve"> </w:t>
      </w:r>
      <w:r w:rsidRPr="001045BB">
        <w:rPr>
          <w:rFonts w:ascii="Verdana" w:hAnsi="Verdana"/>
          <w:color w:val="000000"/>
          <w:sz w:val="20"/>
          <w:lang w:val="es-AR"/>
        </w:rPr>
        <w:t>hizo</w:t>
      </w:r>
      <w:r w:rsidRPr="001045BB">
        <w:rPr>
          <w:rFonts w:ascii="Verdana" w:hAnsi="Verdana"/>
          <w:color w:val="000000"/>
          <w:spacing w:val="4"/>
          <w:sz w:val="20"/>
          <w:lang w:val="es-AR"/>
        </w:rPr>
        <w:t xml:space="preserve"> </w:t>
      </w:r>
      <w:r w:rsidRPr="001045BB">
        <w:rPr>
          <w:rFonts w:ascii="Verdana" w:hAnsi="Verdana"/>
          <w:color w:val="000000"/>
          <w:sz w:val="20"/>
          <w:lang w:val="es-AR"/>
        </w:rPr>
        <w:t>preguntar</w:t>
      </w:r>
      <w:r w:rsidRPr="001045BB">
        <w:rPr>
          <w:rFonts w:ascii="Verdana" w:hAnsi="Verdana"/>
          <w:color w:val="000000"/>
          <w:spacing w:val="2"/>
          <w:sz w:val="20"/>
          <w:lang w:val="es-AR"/>
        </w:rPr>
        <w:t xml:space="preserve"> </w:t>
      </w:r>
      <w:r w:rsidRPr="001045BB">
        <w:rPr>
          <w:rFonts w:ascii="Verdana" w:hAnsi="Verdana"/>
          <w:color w:val="000000"/>
          <w:sz w:val="20"/>
          <w:lang w:val="es-AR"/>
        </w:rPr>
        <w:t>qué</w:t>
      </w:r>
      <w:r w:rsidRPr="001045BB">
        <w:rPr>
          <w:rFonts w:ascii="Verdana" w:hAnsi="Verdana"/>
          <w:color w:val="000000"/>
          <w:spacing w:val="2"/>
          <w:sz w:val="20"/>
          <w:lang w:val="es-AR"/>
        </w:rPr>
        <w:t xml:space="preserve"> </w:t>
      </w:r>
      <w:r w:rsidRPr="001045BB">
        <w:rPr>
          <w:rFonts w:ascii="Verdana" w:hAnsi="Verdana"/>
          <w:color w:val="000000"/>
          <w:sz w:val="20"/>
          <w:lang w:val="es-AR"/>
        </w:rPr>
        <w:t>gritaba</w:t>
      </w:r>
      <w:r w:rsidRPr="001045BB">
        <w:rPr>
          <w:rFonts w:ascii="Verdana" w:hAnsi="Verdana"/>
          <w:color w:val="000000"/>
          <w:spacing w:val="3"/>
          <w:sz w:val="20"/>
          <w:lang w:val="es-AR"/>
        </w:rPr>
        <w:t xml:space="preserve"> </w:t>
      </w:r>
      <w:r w:rsidRPr="001045BB">
        <w:rPr>
          <w:rFonts w:ascii="Verdana" w:hAnsi="Verdana"/>
          <w:color w:val="000000"/>
          <w:sz w:val="20"/>
          <w:lang w:val="es-AR"/>
        </w:rPr>
        <w:t>el</w:t>
      </w:r>
      <w:r w:rsidRPr="001045BB">
        <w:rPr>
          <w:rFonts w:ascii="Verdana" w:hAnsi="Verdana"/>
          <w:color w:val="000000"/>
          <w:spacing w:val="3"/>
          <w:sz w:val="20"/>
          <w:lang w:val="es-AR"/>
        </w:rPr>
        <w:t xml:space="preserve"> </w:t>
      </w:r>
      <w:r w:rsidRPr="001045BB">
        <w:rPr>
          <w:rFonts w:ascii="Verdana" w:hAnsi="Verdana"/>
          <w:color w:val="000000"/>
          <w:spacing w:val="-2"/>
          <w:sz w:val="20"/>
          <w:lang w:val="es-AR"/>
        </w:rPr>
        <w:t>gurí.</w:t>
      </w:r>
    </w:p>
    <w:p w14:paraId="1DB5EA05"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—Malas</w:t>
      </w:r>
      <w:r w:rsidRPr="001045BB">
        <w:rPr>
          <w:rFonts w:ascii="Verdana" w:hAnsi="Verdana"/>
          <w:color w:val="000000"/>
          <w:spacing w:val="3"/>
          <w:sz w:val="20"/>
          <w:lang w:val="es-AR"/>
        </w:rPr>
        <w:t xml:space="preserve"> </w:t>
      </w:r>
      <w:r w:rsidRPr="001045BB">
        <w:rPr>
          <w:rFonts w:ascii="Verdana" w:hAnsi="Verdana"/>
          <w:color w:val="000000"/>
          <w:sz w:val="20"/>
          <w:lang w:val="es-AR"/>
        </w:rPr>
        <w:t>palabras</w:t>
      </w:r>
      <w:r w:rsidRPr="001045BB">
        <w:rPr>
          <w:rFonts w:ascii="Verdana" w:hAnsi="Verdana"/>
          <w:color w:val="000000"/>
          <w:spacing w:val="4"/>
          <w:sz w:val="20"/>
          <w:lang w:val="es-AR"/>
        </w:rPr>
        <w:t xml:space="preserve"> </w:t>
      </w:r>
      <w:r w:rsidRPr="001045BB">
        <w:rPr>
          <w:rFonts w:ascii="Verdana" w:hAnsi="Verdana"/>
          <w:color w:val="000000"/>
          <w:sz w:val="20"/>
          <w:lang w:val="es-AR"/>
        </w:rPr>
        <w:t>—dijo</w:t>
      </w:r>
      <w:r w:rsidRPr="001045BB">
        <w:rPr>
          <w:rFonts w:ascii="Verdana" w:hAnsi="Verdana"/>
          <w:color w:val="000000"/>
          <w:spacing w:val="4"/>
          <w:sz w:val="20"/>
          <w:lang w:val="es-AR"/>
        </w:rPr>
        <w:t xml:space="preserve"> </w:t>
      </w:r>
      <w:r w:rsidRPr="001045BB">
        <w:rPr>
          <w:rFonts w:ascii="Verdana" w:hAnsi="Verdana"/>
          <w:color w:val="000000"/>
          <w:sz w:val="20"/>
          <w:lang w:val="es-AR"/>
        </w:rPr>
        <w:t>el</w:t>
      </w:r>
      <w:r w:rsidRPr="001045BB">
        <w:rPr>
          <w:rFonts w:ascii="Verdana" w:hAnsi="Verdana"/>
          <w:color w:val="000000"/>
          <w:spacing w:val="3"/>
          <w:sz w:val="20"/>
          <w:lang w:val="es-AR"/>
        </w:rPr>
        <w:t xml:space="preserve"> </w:t>
      </w:r>
      <w:r w:rsidRPr="001045BB">
        <w:rPr>
          <w:rFonts w:ascii="Verdana" w:hAnsi="Verdana"/>
          <w:color w:val="000000"/>
          <w:sz w:val="20"/>
          <w:lang w:val="es-AR"/>
        </w:rPr>
        <w:t>coronel—,</w:t>
      </w:r>
      <w:r w:rsidRPr="001045BB">
        <w:rPr>
          <w:rFonts w:ascii="Verdana" w:hAnsi="Verdana"/>
          <w:color w:val="000000"/>
          <w:spacing w:val="4"/>
          <w:sz w:val="20"/>
          <w:lang w:val="es-AR"/>
        </w:rPr>
        <w:t xml:space="preserve"> </w:t>
      </w:r>
      <w:r w:rsidRPr="001045BB">
        <w:rPr>
          <w:rFonts w:ascii="Verdana" w:hAnsi="Verdana"/>
          <w:color w:val="000000"/>
          <w:sz w:val="20"/>
          <w:lang w:val="es-AR"/>
        </w:rPr>
        <w:t>que</w:t>
      </w:r>
      <w:r w:rsidRPr="001045BB">
        <w:rPr>
          <w:rFonts w:ascii="Verdana" w:hAnsi="Verdana"/>
          <w:color w:val="000000"/>
          <w:spacing w:val="3"/>
          <w:sz w:val="20"/>
          <w:lang w:val="es-AR"/>
        </w:rPr>
        <w:t xml:space="preserve"> </w:t>
      </w:r>
      <w:r w:rsidRPr="001045BB">
        <w:rPr>
          <w:rFonts w:ascii="Verdana" w:hAnsi="Verdana"/>
          <w:color w:val="000000"/>
          <w:sz w:val="20"/>
          <w:lang w:val="es-AR"/>
        </w:rPr>
        <w:t>es</w:t>
      </w:r>
      <w:r w:rsidRPr="001045BB">
        <w:rPr>
          <w:rFonts w:ascii="Verdana" w:hAnsi="Verdana"/>
          <w:color w:val="000000"/>
          <w:spacing w:val="3"/>
          <w:sz w:val="20"/>
          <w:lang w:val="es-AR"/>
        </w:rPr>
        <w:t xml:space="preserve"> </w:t>
      </w:r>
      <w:r w:rsidRPr="001045BB">
        <w:rPr>
          <w:rFonts w:ascii="Verdana" w:hAnsi="Verdana"/>
          <w:color w:val="000000"/>
          <w:sz w:val="20"/>
          <w:lang w:val="es-AR"/>
        </w:rPr>
        <w:t>lo</w:t>
      </w:r>
      <w:r w:rsidRPr="001045BB">
        <w:rPr>
          <w:rFonts w:ascii="Verdana" w:hAnsi="Verdana"/>
          <w:color w:val="000000"/>
          <w:spacing w:val="4"/>
          <w:sz w:val="20"/>
          <w:lang w:val="es-AR"/>
        </w:rPr>
        <w:t xml:space="preserve"> </w:t>
      </w:r>
      <w:r w:rsidRPr="001045BB">
        <w:rPr>
          <w:rFonts w:ascii="Verdana" w:hAnsi="Verdana"/>
          <w:color w:val="000000"/>
          <w:sz w:val="20"/>
          <w:lang w:val="es-AR"/>
        </w:rPr>
        <w:t>que</w:t>
      </w:r>
      <w:r w:rsidRPr="001045BB">
        <w:rPr>
          <w:rFonts w:ascii="Verdana" w:hAnsi="Verdana"/>
          <w:color w:val="000000"/>
          <w:spacing w:val="2"/>
          <w:sz w:val="20"/>
          <w:lang w:val="es-AR"/>
        </w:rPr>
        <w:t xml:space="preserve"> </w:t>
      </w:r>
      <w:r w:rsidRPr="001045BB">
        <w:rPr>
          <w:rFonts w:ascii="Verdana" w:hAnsi="Verdana"/>
          <w:color w:val="000000"/>
          <w:sz w:val="20"/>
          <w:lang w:val="es-AR"/>
        </w:rPr>
        <w:t>se</w:t>
      </w:r>
      <w:r w:rsidRPr="001045BB">
        <w:rPr>
          <w:rFonts w:ascii="Verdana" w:hAnsi="Verdana"/>
          <w:color w:val="000000"/>
          <w:spacing w:val="4"/>
          <w:sz w:val="20"/>
          <w:lang w:val="es-AR"/>
        </w:rPr>
        <w:t xml:space="preserve"> </w:t>
      </w:r>
      <w:r w:rsidRPr="001045BB">
        <w:rPr>
          <w:rFonts w:ascii="Verdana" w:hAnsi="Verdana"/>
          <w:color w:val="000000"/>
          <w:sz w:val="20"/>
          <w:lang w:val="es-AR"/>
        </w:rPr>
        <w:t>grita</w:t>
      </w:r>
      <w:r w:rsidRPr="001045BB">
        <w:rPr>
          <w:rFonts w:ascii="Verdana" w:hAnsi="Verdana"/>
          <w:color w:val="000000"/>
          <w:spacing w:val="3"/>
          <w:sz w:val="20"/>
          <w:lang w:val="es-AR"/>
        </w:rPr>
        <w:t xml:space="preserve"> </w:t>
      </w:r>
      <w:r w:rsidRPr="001045BB">
        <w:rPr>
          <w:rFonts w:ascii="Verdana" w:hAnsi="Verdana"/>
          <w:color w:val="000000"/>
          <w:sz w:val="20"/>
          <w:lang w:val="es-AR"/>
        </w:rPr>
        <w:t>en</w:t>
      </w:r>
      <w:r w:rsidRPr="001045BB">
        <w:rPr>
          <w:rFonts w:ascii="Verdana" w:hAnsi="Verdana"/>
          <w:color w:val="000000"/>
          <w:spacing w:val="3"/>
          <w:sz w:val="20"/>
          <w:lang w:val="es-AR"/>
        </w:rPr>
        <w:t xml:space="preserve"> </w:t>
      </w:r>
      <w:r w:rsidRPr="001045BB">
        <w:rPr>
          <w:rFonts w:ascii="Verdana" w:hAnsi="Verdana"/>
          <w:color w:val="000000"/>
          <w:sz w:val="20"/>
          <w:lang w:val="es-AR"/>
        </w:rPr>
        <w:t>las</w:t>
      </w:r>
      <w:r w:rsidRPr="001045BB">
        <w:rPr>
          <w:rFonts w:ascii="Verdana" w:hAnsi="Verdana"/>
          <w:color w:val="000000"/>
          <w:spacing w:val="3"/>
          <w:sz w:val="20"/>
          <w:lang w:val="es-AR"/>
        </w:rPr>
        <w:t xml:space="preserve"> </w:t>
      </w:r>
      <w:r w:rsidRPr="001045BB">
        <w:rPr>
          <w:rFonts w:ascii="Verdana" w:hAnsi="Verdana"/>
          <w:color w:val="000000"/>
          <w:spacing w:val="-2"/>
          <w:sz w:val="20"/>
          <w:lang w:val="es-AR"/>
        </w:rPr>
        <w:t>cargas.</w:t>
      </w:r>
    </w:p>
    <w:p w14:paraId="66DF845A"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—Puede ser —dijo Amaro—, pero también gritó ¡Viva Urquiza! Nos quedamos callados. Al fin, el coronel murmuró:</w:t>
      </w:r>
    </w:p>
    <w:p w14:paraId="27E555ED"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—No como si peleara en Masoller, sino en Cagancha o India Muerta, hará un siglo. Agregó con sincera perplejidad:</w:t>
      </w:r>
    </w:p>
    <w:p w14:paraId="241E27C9"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—Yo comandé esas tropas, y juraría que es la primera vez que oigo hablar de un Damián. No pudimos lograr que lo recordara.</w:t>
      </w:r>
    </w:p>
    <w:p w14:paraId="33E916D2"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 xml:space="preserve">En Buenos Aires, el estupor que me produjo su olvido se repitió. Ante los once deleitables volúmenes de las obras de Emerson, en el sótano de la librería inglesa de Mitchell, encontré, una tarde, a Patricio Gannon. Le pregunté por su traducción de </w:t>
      </w:r>
      <w:r w:rsidRPr="001045BB">
        <w:rPr>
          <w:rFonts w:ascii="Verdana" w:hAnsi="Verdana"/>
          <w:i/>
          <w:color w:val="000000"/>
          <w:sz w:val="20"/>
          <w:lang w:val="es-AR"/>
        </w:rPr>
        <w:t xml:space="preserve">The Past. </w:t>
      </w:r>
      <w:r w:rsidRPr="001045BB">
        <w:rPr>
          <w:rFonts w:ascii="Verdana" w:hAnsi="Verdana"/>
          <w:color w:val="000000"/>
          <w:sz w:val="20"/>
          <w:lang w:val="es-AR"/>
        </w:rPr>
        <w:t>Dijo que no pensaba traducirlo</w:t>
      </w:r>
      <w:r w:rsidRPr="001045BB">
        <w:rPr>
          <w:rFonts w:ascii="Verdana" w:hAnsi="Verdana"/>
          <w:color w:val="000000"/>
          <w:spacing w:val="40"/>
          <w:sz w:val="20"/>
          <w:lang w:val="es-AR"/>
        </w:rPr>
        <w:t xml:space="preserve"> </w:t>
      </w:r>
      <w:r w:rsidRPr="001045BB">
        <w:rPr>
          <w:rFonts w:ascii="Verdana" w:hAnsi="Verdana"/>
          <w:color w:val="000000"/>
          <w:sz w:val="20"/>
          <w:lang w:val="es-AR"/>
        </w:rPr>
        <w:t>y</w:t>
      </w:r>
      <w:r w:rsidRPr="001045BB">
        <w:rPr>
          <w:rFonts w:ascii="Verdana" w:hAnsi="Verdana"/>
          <w:color w:val="000000"/>
          <w:spacing w:val="40"/>
          <w:sz w:val="20"/>
          <w:lang w:val="es-AR"/>
        </w:rPr>
        <w:t xml:space="preserve"> </w:t>
      </w:r>
      <w:r w:rsidRPr="001045BB">
        <w:rPr>
          <w:rFonts w:ascii="Verdana" w:hAnsi="Verdana"/>
          <w:color w:val="000000"/>
          <w:sz w:val="20"/>
          <w:lang w:val="es-AR"/>
        </w:rPr>
        <w:t>que</w:t>
      </w:r>
      <w:r w:rsidRPr="001045BB">
        <w:rPr>
          <w:rFonts w:ascii="Verdana" w:hAnsi="Verdana"/>
          <w:color w:val="000000"/>
          <w:spacing w:val="40"/>
          <w:sz w:val="20"/>
          <w:lang w:val="es-AR"/>
        </w:rPr>
        <w:t xml:space="preserve"> </w:t>
      </w:r>
      <w:r w:rsidRPr="001045BB">
        <w:rPr>
          <w:rFonts w:ascii="Verdana" w:hAnsi="Verdana"/>
          <w:color w:val="000000"/>
          <w:sz w:val="20"/>
          <w:lang w:val="es-AR"/>
        </w:rPr>
        <w:t>la</w:t>
      </w:r>
      <w:r w:rsidRPr="001045BB">
        <w:rPr>
          <w:rFonts w:ascii="Verdana" w:hAnsi="Verdana"/>
          <w:color w:val="000000"/>
          <w:spacing w:val="40"/>
          <w:sz w:val="20"/>
          <w:lang w:val="es-AR"/>
        </w:rPr>
        <w:t xml:space="preserve"> </w:t>
      </w:r>
      <w:r w:rsidRPr="001045BB">
        <w:rPr>
          <w:rFonts w:ascii="Verdana" w:hAnsi="Verdana"/>
          <w:color w:val="000000"/>
          <w:sz w:val="20"/>
          <w:lang w:val="es-AR"/>
        </w:rPr>
        <w:t>literatura</w:t>
      </w:r>
      <w:r w:rsidRPr="001045BB">
        <w:rPr>
          <w:rFonts w:ascii="Verdana" w:hAnsi="Verdana"/>
          <w:color w:val="000000"/>
          <w:spacing w:val="40"/>
          <w:sz w:val="20"/>
          <w:lang w:val="es-AR"/>
        </w:rPr>
        <w:t xml:space="preserve"> </w:t>
      </w:r>
      <w:r w:rsidRPr="001045BB">
        <w:rPr>
          <w:rFonts w:ascii="Verdana" w:hAnsi="Verdana"/>
          <w:color w:val="000000"/>
          <w:sz w:val="20"/>
          <w:lang w:val="es-AR"/>
        </w:rPr>
        <w:t>española</w:t>
      </w:r>
      <w:r w:rsidRPr="001045BB">
        <w:rPr>
          <w:rFonts w:ascii="Verdana" w:hAnsi="Verdana"/>
          <w:color w:val="000000"/>
          <w:spacing w:val="40"/>
          <w:sz w:val="20"/>
          <w:lang w:val="es-AR"/>
        </w:rPr>
        <w:t xml:space="preserve"> </w:t>
      </w:r>
      <w:r w:rsidRPr="001045BB">
        <w:rPr>
          <w:rFonts w:ascii="Verdana" w:hAnsi="Verdana"/>
          <w:color w:val="000000"/>
          <w:sz w:val="20"/>
          <w:lang w:val="es-AR"/>
        </w:rPr>
        <w:t>era</w:t>
      </w:r>
      <w:r w:rsidRPr="001045BB">
        <w:rPr>
          <w:rFonts w:ascii="Verdana" w:hAnsi="Verdana"/>
          <w:color w:val="000000"/>
          <w:spacing w:val="40"/>
          <w:sz w:val="20"/>
          <w:lang w:val="es-AR"/>
        </w:rPr>
        <w:t xml:space="preserve"> </w:t>
      </w:r>
      <w:r w:rsidRPr="001045BB">
        <w:rPr>
          <w:rFonts w:ascii="Verdana" w:hAnsi="Verdana"/>
          <w:color w:val="000000"/>
          <w:sz w:val="20"/>
          <w:lang w:val="es-AR"/>
        </w:rPr>
        <w:t>tan</w:t>
      </w:r>
      <w:r w:rsidRPr="001045BB">
        <w:rPr>
          <w:rFonts w:ascii="Verdana" w:hAnsi="Verdana"/>
          <w:color w:val="000000"/>
          <w:spacing w:val="40"/>
          <w:sz w:val="20"/>
          <w:lang w:val="es-AR"/>
        </w:rPr>
        <w:t xml:space="preserve"> </w:t>
      </w:r>
      <w:r w:rsidRPr="001045BB">
        <w:rPr>
          <w:rFonts w:ascii="Verdana" w:hAnsi="Verdana"/>
          <w:color w:val="000000"/>
          <w:sz w:val="20"/>
          <w:lang w:val="es-AR"/>
        </w:rPr>
        <w:t>tediosa</w:t>
      </w:r>
      <w:r w:rsidRPr="001045BB">
        <w:rPr>
          <w:rFonts w:ascii="Verdana" w:hAnsi="Verdana"/>
          <w:color w:val="000000"/>
          <w:spacing w:val="40"/>
          <w:sz w:val="20"/>
          <w:lang w:val="es-AR"/>
        </w:rPr>
        <w:t xml:space="preserve"> </w:t>
      </w:r>
      <w:r w:rsidRPr="001045BB">
        <w:rPr>
          <w:rFonts w:ascii="Verdana" w:hAnsi="Verdana"/>
          <w:color w:val="000000"/>
          <w:sz w:val="20"/>
          <w:lang w:val="es-AR"/>
        </w:rPr>
        <w:t>que</w:t>
      </w:r>
      <w:r w:rsidRPr="001045BB">
        <w:rPr>
          <w:rFonts w:ascii="Verdana" w:hAnsi="Verdana"/>
          <w:color w:val="000000"/>
          <w:spacing w:val="40"/>
          <w:sz w:val="20"/>
          <w:lang w:val="es-AR"/>
        </w:rPr>
        <w:t xml:space="preserve"> </w:t>
      </w:r>
      <w:r w:rsidRPr="001045BB">
        <w:rPr>
          <w:rFonts w:ascii="Verdana" w:hAnsi="Verdana"/>
          <w:color w:val="000000"/>
          <w:sz w:val="20"/>
          <w:lang w:val="es-AR"/>
        </w:rPr>
        <w:t>hacía</w:t>
      </w:r>
      <w:r w:rsidRPr="001045BB">
        <w:rPr>
          <w:rFonts w:ascii="Verdana" w:hAnsi="Verdana"/>
          <w:color w:val="000000"/>
          <w:spacing w:val="40"/>
          <w:sz w:val="20"/>
          <w:lang w:val="es-AR"/>
        </w:rPr>
        <w:t xml:space="preserve"> </w:t>
      </w:r>
      <w:r w:rsidRPr="001045BB">
        <w:rPr>
          <w:rFonts w:ascii="Verdana" w:hAnsi="Verdana"/>
          <w:color w:val="000000"/>
          <w:sz w:val="20"/>
          <w:lang w:val="es-AR"/>
        </w:rPr>
        <w:t>innecesario</w:t>
      </w:r>
      <w:r w:rsidRPr="001045BB">
        <w:rPr>
          <w:rFonts w:ascii="Verdana" w:hAnsi="Verdana"/>
          <w:color w:val="000000"/>
          <w:spacing w:val="40"/>
          <w:sz w:val="20"/>
          <w:lang w:val="es-AR"/>
        </w:rPr>
        <w:t xml:space="preserve"> </w:t>
      </w:r>
      <w:r w:rsidRPr="001045BB">
        <w:rPr>
          <w:rFonts w:ascii="Verdana" w:hAnsi="Verdana"/>
          <w:color w:val="000000"/>
          <w:sz w:val="20"/>
          <w:lang w:val="es-AR"/>
        </w:rPr>
        <w:t>a</w:t>
      </w:r>
      <w:r w:rsidRPr="001045BB">
        <w:rPr>
          <w:rFonts w:ascii="Verdana" w:hAnsi="Verdana"/>
          <w:color w:val="000000"/>
          <w:spacing w:val="40"/>
          <w:sz w:val="20"/>
          <w:lang w:val="es-AR"/>
        </w:rPr>
        <w:t xml:space="preserve"> </w:t>
      </w:r>
      <w:r w:rsidRPr="001045BB">
        <w:rPr>
          <w:rFonts w:ascii="Verdana" w:hAnsi="Verdana"/>
          <w:color w:val="000000"/>
          <w:sz w:val="20"/>
          <w:lang w:val="es-AR"/>
        </w:rPr>
        <w:t>Emerson.</w:t>
      </w:r>
      <w:r w:rsidRPr="001045BB">
        <w:rPr>
          <w:rFonts w:ascii="Verdana" w:hAnsi="Verdana"/>
          <w:color w:val="000000"/>
          <w:spacing w:val="40"/>
          <w:sz w:val="20"/>
          <w:lang w:val="es-AR"/>
        </w:rPr>
        <w:t xml:space="preserve"> </w:t>
      </w:r>
      <w:r w:rsidRPr="001045BB">
        <w:rPr>
          <w:rFonts w:ascii="Verdana" w:hAnsi="Verdana"/>
          <w:color w:val="000000"/>
          <w:sz w:val="20"/>
          <w:lang w:val="es-AR"/>
        </w:rPr>
        <w:t>Le recordé que me había prometido esa versión en la misma carta en que me escribió la muerte de Damián. Preguntó quién era Damián. Se lo dije, en vano. Con un principio de terror advertí que</w:t>
      </w:r>
      <w:r w:rsidRPr="001045BB">
        <w:rPr>
          <w:rFonts w:ascii="Verdana" w:hAnsi="Verdana"/>
          <w:color w:val="000000"/>
          <w:spacing w:val="40"/>
          <w:sz w:val="20"/>
          <w:lang w:val="es-AR"/>
        </w:rPr>
        <w:t xml:space="preserve"> </w:t>
      </w:r>
      <w:r w:rsidRPr="001045BB">
        <w:rPr>
          <w:rFonts w:ascii="Verdana" w:hAnsi="Verdana"/>
          <w:color w:val="000000"/>
          <w:sz w:val="20"/>
          <w:lang w:val="es-AR"/>
        </w:rPr>
        <w:t>me</w:t>
      </w:r>
      <w:r w:rsidRPr="001045BB">
        <w:rPr>
          <w:rFonts w:ascii="Verdana" w:hAnsi="Verdana"/>
          <w:color w:val="000000"/>
          <w:spacing w:val="59"/>
          <w:sz w:val="20"/>
          <w:lang w:val="es-AR"/>
        </w:rPr>
        <w:t xml:space="preserve"> </w:t>
      </w:r>
      <w:r w:rsidRPr="001045BB">
        <w:rPr>
          <w:rFonts w:ascii="Verdana" w:hAnsi="Verdana"/>
          <w:color w:val="000000"/>
          <w:sz w:val="20"/>
          <w:lang w:val="es-AR"/>
        </w:rPr>
        <w:t>oía</w:t>
      </w:r>
      <w:r w:rsidRPr="001045BB">
        <w:rPr>
          <w:rFonts w:ascii="Verdana" w:hAnsi="Verdana"/>
          <w:color w:val="000000"/>
          <w:spacing w:val="58"/>
          <w:sz w:val="20"/>
          <w:lang w:val="es-AR"/>
        </w:rPr>
        <w:t xml:space="preserve"> </w:t>
      </w:r>
      <w:r w:rsidRPr="001045BB">
        <w:rPr>
          <w:rFonts w:ascii="Verdana" w:hAnsi="Verdana"/>
          <w:color w:val="000000"/>
          <w:sz w:val="20"/>
          <w:lang w:val="es-AR"/>
        </w:rPr>
        <w:t>con</w:t>
      </w:r>
      <w:r w:rsidRPr="001045BB">
        <w:rPr>
          <w:rFonts w:ascii="Verdana" w:hAnsi="Verdana"/>
          <w:color w:val="000000"/>
          <w:spacing w:val="60"/>
          <w:sz w:val="20"/>
          <w:lang w:val="es-AR"/>
        </w:rPr>
        <w:t xml:space="preserve"> </w:t>
      </w:r>
      <w:r w:rsidRPr="001045BB">
        <w:rPr>
          <w:rFonts w:ascii="Verdana" w:hAnsi="Verdana"/>
          <w:color w:val="000000"/>
          <w:sz w:val="20"/>
          <w:lang w:val="es-AR"/>
        </w:rPr>
        <w:t>extrañeza,</w:t>
      </w:r>
      <w:r w:rsidRPr="001045BB">
        <w:rPr>
          <w:rFonts w:ascii="Verdana" w:hAnsi="Verdana"/>
          <w:color w:val="000000"/>
          <w:spacing w:val="55"/>
          <w:sz w:val="20"/>
          <w:lang w:val="es-AR"/>
        </w:rPr>
        <w:t xml:space="preserve"> </w:t>
      </w:r>
      <w:r w:rsidRPr="001045BB">
        <w:rPr>
          <w:rFonts w:ascii="Verdana" w:hAnsi="Verdana"/>
          <w:color w:val="000000"/>
          <w:sz w:val="20"/>
          <w:lang w:val="es-AR"/>
        </w:rPr>
        <w:t>y</w:t>
      </w:r>
      <w:r w:rsidRPr="001045BB">
        <w:rPr>
          <w:rFonts w:ascii="Verdana" w:hAnsi="Verdana"/>
          <w:color w:val="000000"/>
          <w:spacing w:val="58"/>
          <w:sz w:val="20"/>
          <w:lang w:val="es-AR"/>
        </w:rPr>
        <w:t xml:space="preserve"> </w:t>
      </w:r>
      <w:r w:rsidRPr="001045BB">
        <w:rPr>
          <w:rFonts w:ascii="Verdana" w:hAnsi="Verdana"/>
          <w:color w:val="000000"/>
          <w:sz w:val="20"/>
          <w:lang w:val="es-AR"/>
        </w:rPr>
        <w:t>busqué</w:t>
      </w:r>
      <w:r w:rsidRPr="001045BB">
        <w:rPr>
          <w:rFonts w:ascii="Verdana" w:hAnsi="Verdana"/>
          <w:color w:val="000000"/>
          <w:spacing w:val="58"/>
          <w:sz w:val="20"/>
          <w:lang w:val="es-AR"/>
        </w:rPr>
        <w:t xml:space="preserve"> </w:t>
      </w:r>
      <w:r w:rsidRPr="001045BB">
        <w:rPr>
          <w:rFonts w:ascii="Verdana" w:hAnsi="Verdana"/>
          <w:color w:val="000000"/>
          <w:sz w:val="20"/>
          <w:lang w:val="es-AR"/>
        </w:rPr>
        <w:t>amparo</w:t>
      </w:r>
      <w:r w:rsidRPr="001045BB">
        <w:rPr>
          <w:rFonts w:ascii="Verdana" w:hAnsi="Verdana"/>
          <w:color w:val="000000"/>
          <w:spacing w:val="60"/>
          <w:sz w:val="20"/>
          <w:lang w:val="es-AR"/>
        </w:rPr>
        <w:t xml:space="preserve"> </w:t>
      </w:r>
      <w:r w:rsidRPr="001045BB">
        <w:rPr>
          <w:rFonts w:ascii="Verdana" w:hAnsi="Verdana"/>
          <w:color w:val="000000"/>
          <w:sz w:val="20"/>
          <w:lang w:val="es-AR"/>
        </w:rPr>
        <w:t>en</w:t>
      </w:r>
      <w:r w:rsidRPr="001045BB">
        <w:rPr>
          <w:rFonts w:ascii="Verdana" w:hAnsi="Verdana"/>
          <w:color w:val="000000"/>
          <w:spacing w:val="58"/>
          <w:sz w:val="20"/>
          <w:lang w:val="es-AR"/>
        </w:rPr>
        <w:t xml:space="preserve"> </w:t>
      </w:r>
      <w:r w:rsidRPr="001045BB">
        <w:rPr>
          <w:rFonts w:ascii="Verdana" w:hAnsi="Verdana"/>
          <w:color w:val="000000"/>
          <w:sz w:val="20"/>
          <w:lang w:val="es-AR"/>
        </w:rPr>
        <w:t>una</w:t>
      </w:r>
      <w:r w:rsidRPr="001045BB">
        <w:rPr>
          <w:rFonts w:ascii="Verdana" w:hAnsi="Verdana"/>
          <w:color w:val="000000"/>
          <w:spacing w:val="58"/>
          <w:sz w:val="20"/>
          <w:lang w:val="es-AR"/>
        </w:rPr>
        <w:t xml:space="preserve"> </w:t>
      </w:r>
      <w:r w:rsidRPr="001045BB">
        <w:rPr>
          <w:rFonts w:ascii="Verdana" w:hAnsi="Verdana"/>
          <w:color w:val="000000"/>
          <w:sz w:val="20"/>
          <w:lang w:val="es-AR"/>
        </w:rPr>
        <w:t>discusión</w:t>
      </w:r>
      <w:r w:rsidRPr="001045BB">
        <w:rPr>
          <w:rFonts w:ascii="Verdana" w:hAnsi="Verdana"/>
          <w:color w:val="000000"/>
          <w:spacing w:val="58"/>
          <w:sz w:val="20"/>
          <w:lang w:val="es-AR"/>
        </w:rPr>
        <w:t xml:space="preserve"> </w:t>
      </w:r>
      <w:r w:rsidRPr="001045BB">
        <w:rPr>
          <w:rFonts w:ascii="Verdana" w:hAnsi="Verdana"/>
          <w:color w:val="000000"/>
          <w:sz w:val="20"/>
          <w:lang w:val="es-AR"/>
        </w:rPr>
        <w:t>literaria</w:t>
      </w:r>
      <w:r w:rsidRPr="001045BB">
        <w:rPr>
          <w:rFonts w:ascii="Verdana" w:hAnsi="Verdana"/>
          <w:color w:val="000000"/>
          <w:spacing w:val="58"/>
          <w:sz w:val="20"/>
          <w:lang w:val="es-AR"/>
        </w:rPr>
        <w:t xml:space="preserve"> </w:t>
      </w:r>
      <w:r w:rsidRPr="001045BB">
        <w:rPr>
          <w:rFonts w:ascii="Verdana" w:hAnsi="Verdana"/>
          <w:color w:val="000000"/>
          <w:sz w:val="20"/>
          <w:lang w:val="es-AR"/>
        </w:rPr>
        <w:t>sobre</w:t>
      </w:r>
      <w:r w:rsidRPr="001045BB">
        <w:rPr>
          <w:rFonts w:ascii="Verdana" w:hAnsi="Verdana"/>
          <w:color w:val="000000"/>
          <w:spacing w:val="60"/>
          <w:sz w:val="20"/>
          <w:lang w:val="es-AR"/>
        </w:rPr>
        <w:t xml:space="preserve"> </w:t>
      </w:r>
      <w:r w:rsidRPr="001045BB">
        <w:rPr>
          <w:rFonts w:ascii="Verdana" w:hAnsi="Verdana"/>
          <w:color w:val="000000"/>
          <w:sz w:val="20"/>
          <w:lang w:val="es-AR"/>
        </w:rPr>
        <w:t>los</w:t>
      </w:r>
      <w:r w:rsidRPr="001045BB">
        <w:rPr>
          <w:rFonts w:ascii="Verdana" w:hAnsi="Verdana"/>
          <w:color w:val="000000"/>
          <w:spacing w:val="58"/>
          <w:sz w:val="20"/>
          <w:lang w:val="es-AR"/>
        </w:rPr>
        <w:t xml:space="preserve"> </w:t>
      </w:r>
      <w:r w:rsidRPr="001045BB">
        <w:rPr>
          <w:rFonts w:ascii="Verdana" w:hAnsi="Verdana"/>
          <w:color w:val="000000"/>
          <w:sz w:val="20"/>
          <w:lang w:val="es-AR"/>
        </w:rPr>
        <w:t>detractores</w:t>
      </w:r>
      <w:r w:rsidRPr="001045BB">
        <w:rPr>
          <w:rFonts w:ascii="Verdana" w:hAnsi="Verdana"/>
          <w:color w:val="000000"/>
          <w:spacing w:val="60"/>
          <w:sz w:val="20"/>
          <w:lang w:val="es-AR"/>
        </w:rPr>
        <w:t xml:space="preserve"> </w:t>
      </w:r>
      <w:r w:rsidRPr="001045BB">
        <w:rPr>
          <w:rFonts w:ascii="Verdana" w:hAnsi="Verdana"/>
          <w:color w:val="000000"/>
          <w:spacing w:val="-5"/>
          <w:sz w:val="20"/>
          <w:lang w:val="es-AR"/>
        </w:rPr>
        <w:t xml:space="preserve">de </w:t>
      </w:r>
      <w:r w:rsidRPr="001045BB">
        <w:rPr>
          <w:rFonts w:ascii="Verdana" w:hAnsi="Verdana"/>
          <w:color w:val="000000"/>
          <w:sz w:val="20"/>
          <w:lang w:val="es-AR"/>
        </w:rPr>
        <w:t>Emerson,</w:t>
      </w:r>
      <w:r w:rsidRPr="001045BB">
        <w:rPr>
          <w:rFonts w:ascii="Verdana" w:hAnsi="Verdana"/>
          <w:color w:val="000000"/>
          <w:spacing w:val="4"/>
          <w:sz w:val="20"/>
          <w:lang w:val="es-AR"/>
        </w:rPr>
        <w:t xml:space="preserve"> </w:t>
      </w:r>
      <w:r w:rsidRPr="001045BB">
        <w:rPr>
          <w:rFonts w:ascii="Verdana" w:hAnsi="Verdana"/>
          <w:color w:val="000000"/>
          <w:sz w:val="20"/>
          <w:lang w:val="es-AR"/>
        </w:rPr>
        <w:t>poeta</w:t>
      </w:r>
      <w:r w:rsidRPr="001045BB">
        <w:rPr>
          <w:rFonts w:ascii="Verdana" w:hAnsi="Verdana"/>
          <w:color w:val="000000"/>
          <w:spacing w:val="4"/>
          <w:sz w:val="20"/>
          <w:lang w:val="es-AR"/>
        </w:rPr>
        <w:t xml:space="preserve"> </w:t>
      </w:r>
      <w:r w:rsidRPr="001045BB">
        <w:rPr>
          <w:rFonts w:ascii="Verdana" w:hAnsi="Verdana"/>
          <w:color w:val="000000"/>
          <w:sz w:val="20"/>
          <w:lang w:val="es-AR"/>
        </w:rPr>
        <w:t>más</w:t>
      </w:r>
      <w:r w:rsidRPr="001045BB">
        <w:rPr>
          <w:rFonts w:ascii="Verdana" w:hAnsi="Verdana"/>
          <w:color w:val="000000"/>
          <w:spacing w:val="3"/>
          <w:sz w:val="20"/>
          <w:lang w:val="es-AR"/>
        </w:rPr>
        <w:t xml:space="preserve"> </w:t>
      </w:r>
      <w:r w:rsidRPr="001045BB">
        <w:rPr>
          <w:rFonts w:ascii="Verdana" w:hAnsi="Verdana"/>
          <w:color w:val="000000"/>
          <w:sz w:val="20"/>
          <w:lang w:val="es-AR"/>
        </w:rPr>
        <w:t>complejo,</w:t>
      </w:r>
      <w:r w:rsidRPr="001045BB">
        <w:rPr>
          <w:rFonts w:ascii="Verdana" w:hAnsi="Verdana"/>
          <w:color w:val="000000"/>
          <w:spacing w:val="5"/>
          <w:sz w:val="20"/>
          <w:lang w:val="es-AR"/>
        </w:rPr>
        <w:t xml:space="preserve"> </w:t>
      </w:r>
      <w:r w:rsidRPr="001045BB">
        <w:rPr>
          <w:rFonts w:ascii="Verdana" w:hAnsi="Verdana"/>
          <w:color w:val="000000"/>
          <w:sz w:val="20"/>
          <w:lang w:val="es-AR"/>
        </w:rPr>
        <w:t>más</w:t>
      </w:r>
      <w:r w:rsidRPr="001045BB">
        <w:rPr>
          <w:rFonts w:ascii="Verdana" w:hAnsi="Verdana"/>
          <w:color w:val="000000"/>
          <w:spacing w:val="5"/>
          <w:sz w:val="20"/>
          <w:lang w:val="es-AR"/>
        </w:rPr>
        <w:t xml:space="preserve"> </w:t>
      </w:r>
      <w:r w:rsidRPr="001045BB">
        <w:rPr>
          <w:rFonts w:ascii="Verdana" w:hAnsi="Verdana"/>
          <w:color w:val="000000"/>
          <w:sz w:val="20"/>
          <w:lang w:val="es-AR"/>
        </w:rPr>
        <w:t>diestro</w:t>
      </w:r>
      <w:r w:rsidRPr="001045BB">
        <w:rPr>
          <w:rFonts w:ascii="Verdana" w:hAnsi="Verdana"/>
          <w:color w:val="000000"/>
          <w:spacing w:val="3"/>
          <w:sz w:val="20"/>
          <w:lang w:val="es-AR"/>
        </w:rPr>
        <w:t xml:space="preserve"> </w:t>
      </w:r>
      <w:r w:rsidRPr="001045BB">
        <w:rPr>
          <w:rFonts w:ascii="Verdana" w:hAnsi="Verdana"/>
          <w:color w:val="000000"/>
          <w:sz w:val="20"/>
          <w:lang w:val="es-AR"/>
        </w:rPr>
        <w:t>y</w:t>
      </w:r>
      <w:r w:rsidRPr="001045BB">
        <w:rPr>
          <w:rFonts w:ascii="Verdana" w:hAnsi="Verdana"/>
          <w:color w:val="000000"/>
          <w:spacing w:val="5"/>
          <w:sz w:val="20"/>
          <w:lang w:val="es-AR"/>
        </w:rPr>
        <w:t xml:space="preserve"> </w:t>
      </w:r>
      <w:r w:rsidRPr="001045BB">
        <w:rPr>
          <w:rFonts w:ascii="Verdana" w:hAnsi="Verdana"/>
          <w:color w:val="000000"/>
          <w:sz w:val="20"/>
          <w:lang w:val="es-AR"/>
        </w:rPr>
        <w:t>sin</w:t>
      </w:r>
      <w:r w:rsidRPr="001045BB">
        <w:rPr>
          <w:rFonts w:ascii="Verdana" w:hAnsi="Verdana"/>
          <w:color w:val="000000"/>
          <w:spacing w:val="1"/>
          <w:sz w:val="20"/>
          <w:lang w:val="es-AR"/>
        </w:rPr>
        <w:t xml:space="preserve"> </w:t>
      </w:r>
      <w:r w:rsidRPr="001045BB">
        <w:rPr>
          <w:rFonts w:ascii="Verdana" w:hAnsi="Verdana"/>
          <w:color w:val="000000"/>
          <w:sz w:val="20"/>
          <w:lang w:val="es-AR"/>
        </w:rPr>
        <w:t>duda</w:t>
      </w:r>
      <w:r w:rsidRPr="001045BB">
        <w:rPr>
          <w:rFonts w:ascii="Verdana" w:hAnsi="Verdana"/>
          <w:color w:val="000000"/>
          <w:spacing w:val="3"/>
          <w:sz w:val="20"/>
          <w:lang w:val="es-AR"/>
        </w:rPr>
        <w:t xml:space="preserve"> </w:t>
      </w:r>
      <w:r w:rsidRPr="001045BB">
        <w:rPr>
          <w:rFonts w:ascii="Verdana" w:hAnsi="Verdana"/>
          <w:color w:val="000000"/>
          <w:sz w:val="20"/>
          <w:lang w:val="es-AR"/>
        </w:rPr>
        <w:t>más</w:t>
      </w:r>
      <w:r w:rsidRPr="001045BB">
        <w:rPr>
          <w:rFonts w:ascii="Verdana" w:hAnsi="Verdana"/>
          <w:color w:val="000000"/>
          <w:spacing w:val="2"/>
          <w:sz w:val="20"/>
          <w:lang w:val="es-AR"/>
        </w:rPr>
        <w:t xml:space="preserve"> </w:t>
      </w:r>
      <w:r w:rsidRPr="001045BB">
        <w:rPr>
          <w:rFonts w:ascii="Verdana" w:hAnsi="Verdana"/>
          <w:color w:val="000000"/>
          <w:sz w:val="20"/>
          <w:lang w:val="es-AR"/>
        </w:rPr>
        <w:t>singular</w:t>
      </w:r>
      <w:r w:rsidRPr="001045BB">
        <w:rPr>
          <w:rFonts w:ascii="Verdana" w:hAnsi="Verdana"/>
          <w:color w:val="000000"/>
          <w:spacing w:val="5"/>
          <w:sz w:val="20"/>
          <w:lang w:val="es-AR"/>
        </w:rPr>
        <w:t xml:space="preserve"> </w:t>
      </w:r>
      <w:r w:rsidRPr="001045BB">
        <w:rPr>
          <w:rFonts w:ascii="Verdana" w:hAnsi="Verdana"/>
          <w:color w:val="000000"/>
          <w:sz w:val="20"/>
          <w:lang w:val="es-AR"/>
        </w:rPr>
        <w:t>que</w:t>
      </w:r>
      <w:r w:rsidRPr="001045BB">
        <w:rPr>
          <w:rFonts w:ascii="Verdana" w:hAnsi="Verdana"/>
          <w:color w:val="000000"/>
          <w:spacing w:val="3"/>
          <w:sz w:val="20"/>
          <w:lang w:val="es-AR"/>
        </w:rPr>
        <w:t xml:space="preserve"> </w:t>
      </w:r>
      <w:r w:rsidRPr="001045BB">
        <w:rPr>
          <w:rFonts w:ascii="Verdana" w:hAnsi="Verdana"/>
          <w:color w:val="000000"/>
          <w:sz w:val="20"/>
          <w:lang w:val="es-AR"/>
        </w:rPr>
        <w:t>el</w:t>
      </w:r>
      <w:r w:rsidRPr="001045BB">
        <w:rPr>
          <w:rFonts w:ascii="Verdana" w:hAnsi="Verdana"/>
          <w:color w:val="000000"/>
          <w:spacing w:val="4"/>
          <w:sz w:val="20"/>
          <w:lang w:val="es-AR"/>
        </w:rPr>
        <w:t xml:space="preserve"> </w:t>
      </w:r>
      <w:r w:rsidRPr="001045BB">
        <w:rPr>
          <w:rFonts w:ascii="Verdana" w:hAnsi="Verdana"/>
          <w:color w:val="000000"/>
          <w:sz w:val="20"/>
          <w:lang w:val="es-AR"/>
        </w:rPr>
        <w:t>desdichado</w:t>
      </w:r>
      <w:r w:rsidRPr="001045BB">
        <w:rPr>
          <w:rFonts w:ascii="Verdana" w:hAnsi="Verdana"/>
          <w:color w:val="000000"/>
          <w:spacing w:val="3"/>
          <w:sz w:val="20"/>
          <w:lang w:val="es-AR"/>
        </w:rPr>
        <w:t xml:space="preserve"> </w:t>
      </w:r>
      <w:r w:rsidRPr="001045BB">
        <w:rPr>
          <w:rFonts w:ascii="Verdana" w:hAnsi="Verdana"/>
          <w:color w:val="000000"/>
          <w:spacing w:val="-4"/>
          <w:sz w:val="20"/>
          <w:lang w:val="es-AR"/>
        </w:rPr>
        <w:t>Poe.</w:t>
      </w:r>
    </w:p>
    <w:p w14:paraId="101D571A"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Algunos hechos más debo registrar. En abril tuve carta del coronel Dionisio Tabares; éste ya no estaba ofuscado y ahora se acordaba muy bien del entrerrianito que hizo punta en la carga de Masoller y que enterraron esa noche sus hombres, al pie de la cuchilla. En julio pasé por Gualeguaychú;</w:t>
      </w:r>
      <w:r w:rsidRPr="001045BB">
        <w:rPr>
          <w:rFonts w:ascii="Verdana" w:hAnsi="Verdana"/>
          <w:color w:val="000000"/>
          <w:spacing w:val="21"/>
          <w:sz w:val="20"/>
          <w:lang w:val="es-AR"/>
        </w:rPr>
        <w:t xml:space="preserve"> </w:t>
      </w:r>
      <w:r w:rsidRPr="001045BB">
        <w:rPr>
          <w:rFonts w:ascii="Verdana" w:hAnsi="Verdana"/>
          <w:color w:val="000000"/>
          <w:sz w:val="20"/>
          <w:lang w:val="es-AR"/>
        </w:rPr>
        <w:t>no</w:t>
      </w:r>
      <w:r w:rsidRPr="001045BB">
        <w:rPr>
          <w:rFonts w:ascii="Verdana" w:hAnsi="Verdana"/>
          <w:color w:val="000000"/>
          <w:spacing w:val="21"/>
          <w:sz w:val="20"/>
          <w:lang w:val="es-AR"/>
        </w:rPr>
        <w:t xml:space="preserve"> </w:t>
      </w:r>
      <w:r w:rsidRPr="001045BB">
        <w:rPr>
          <w:rFonts w:ascii="Verdana" w:hAnsi="Verdana"/>
          <w:color w:val="000000"/>
          <w:sz w:val="20"/>
          <w:lang w:val="es-AR"/>
        </w:rPr>
        <w:t>di</w:t>
      </w:r>
      <w:r w:rsidRPr="001045BB">
        <w:rPr>
          <w:rFonts w:ascii="Verdana" w:hAnsi="Verdana"/>
          <w:color w:val="000000"/>
          <w:spacing w:val="21"/>
          <w:sz w:val="20"/>
          <w:lang w:val="es-AR"/>
        </w:rPr>
        <w:t xml:space="preserve"> </w:t>
      </w:r>
      <w:r w:rsidRPr="001045BB">
        <w:rPr>
          <w:rFonts w:ascii="Verdana" w:hAnsi="Verdana"/>
          <w:color w:val="000000"/>
          <w:sz w:val="20"/>
          <w:lang w:val="es-AR"/>
        </w:rPr>
        <w:t>con</w:t>
      </w:r>
      <w:r w:rsidRPr="001045BB">
        <w:rPr>
          <w:rFonts w:ascii="Verdana" w:hAnsi="Verdana"/>
          <w:color w:val="000000"/>
          <w:spacing w:val="20"/>
          <w:sz w:val="20"/>
          <w:lang w:val="es-AR"/>
        </w:rPr>
        <w:t xml:space="preserve"> </w:t>
      </w:r>
      <w:r w:rsidRPr="001045BB">
        <w:rPr>
          <w:rFonts w:ascii="Verdana" w:hAnsi="Verdana"/>
          <w:color w:val="000000"/>
          <w:sz w:val="20"/>
          <w:lang w:val="es-AR"/>
        </w:rPr>
        <w:t>el</w:t>
      </w:r>
      <w:r w:rsidRPr="001045BB">
        <w:rPr>
          <w:rFonts w:ascii="Verdana" w:hAnsi="Verdana"/>
          <w:color w:val="000000"/>
          <w:spacing w:val="20"/>
          <w:sz w:val="20"/>
          <w:lang w:val="es-AR"/>
        </w:rPr>
        <w:t xml:space="preserve"> </w:t>
      </w:r>
      <w:r w:rsidRPr="001045BB">
        <w:rPr>
          <w:rFonts w:ascii="Verdana" w:hAnsi="Verdana"/>
          <w:color w:val="000000"/>
          <w:sz w:val="20"/>
          <w:lang w:val="es-AR"/>
        </w:rPr>
        <w:t>rancho</w:t>
      </w:r>
      <w:r w:rsidRPr="001045BB">
        <w:rPr>
          <w:rFonts w:ascii="Verdana" w:hAnsi="Verdana"/>
          <w:color w:val="000000"/>
          <w:spacing w:val="21"/>
          <w:sz w:val="20"/>
          <w:lang w:val="es-AR"/>
        </w:rPr>
        <w:t xml:space="preserve"> </w:t>
      </w:r>
      <w:r w:rsidRPr="001045BB">
        <w:rPr>
          <w:rFonts w:ascii="Verdana" w:hAnsi="Verdana"/>
          <w:color w:val="000000"/>
          <w:sz w:val="20"/>
          <w:lang w:val="es-AR"/>
        </w:rPr>
        <w:t>de</w:t>
      </w:r>
      <w:r w:rsidRPr="001045BB">
        <w:rPr>
          <w:rFonts w:ascii="Verdana" w:hAnsi="Verdana"/>
          <w:color w:val="000000"/>
          <w:spacing w:val="20"/>
          <w:sz w:val="20"/>
          <w:lang w:val="es-AR"/>
        </w:rPr>
        <w:t xml:space="preserve"> </w:t>
      </w:r>
      <w:r w:rsidRPr="001045BB">
        <w:rPr>
          <w:rFonts w:ascii="Verdana" w:hAnsi="Verdana"/>
          <w:color w:val="000000"/>
          <w:sz w:val="20"/>
          <w:lang w:val="es-AR"/>
        </w:rPr>
        <w:t>Damián,</w:t>
      </w:r>
      <w:r w:rsidRPr="001045BB">
        <w:rPr>
          <w:rFonts w:ascii="Verdana" w:hAnsi="Verdana"/>
          <w:color w:val="000000"/>
          <w:spacing w:val="21"/>
          <w:sz w:val="20"/>
          <w:lang w:val="es-AR"/>
        </w:rPr>
        <w:t xml:space="preserve"> </w:t>
      </w:r>
      <w:r w:rsidRPr="001045BB">
        <w:rPr>
          <w:rFonts w:ascii="Verdana" w:hAnsi="Verdana"/>
          <w:color w:val="000000"/>
          <w:sz w:val="20"/>
          <w:lang w:val="es-AR"/>
        </w:rPr>
        <w:t>de</w:t>
      </w:r>
      <w:r w:rsidRPr="001045BB">
        <w:rPr>
          <w:rFonts w:ascii="Verdana" w:hAnsi="Verdana"/>
          <w:color w:val="000000"/>
          <w:spacing w:val="20"/>
          <w:sz w:val="20"/>
          <w:lang w:val="es-AR"/>
        </w:rPr>
        <w:t xml:space="preserve"> </w:t>
      </w:r>
      <w:r w:rsidRPr="001045BB">
        <w:rPr>
          <w:rFonts w:ascii="Verdana" w:hAnsi="Verdana"/>
          <w:color w:val="000000"/>
          <w:sz w:val="20"/>
          <w:lang w:val="es-AR"/>
        </w:rPr>
        <w:t>quien</w:t>
      </w:r>
      <w:r w:rsidRPr="001045BB">
        <w:rPr>
          <w:rFonts w:ascii="Verdana" w:hAnsi="Verdana"/>
          <w:color w:val="000000"/>
          <w:spacing w:val="21"/>
          <w:sz w:val="20"/>
          <w:lang w:val="es-AR"/>
        </w:rPr>
        <w:t xml:space="preserve"> </w:t>
      </w:r>
      <w:r w:rsidRPr="001045BB">
        <w:rPr>
          <w:rFonts w:ascii="Verdana" w:hAnsi="Verdana"/>
          <w:color w:val="000000"/>
          <w:sz w:val="20"/>
          <w:lang w:val="es-AR"/>
        </w:rPr>
        <w:t>ya</w:t>
      </w:r>
      <w:r w:rsidRPr="001045BB">
        <w:rPr>
          <w:rFonts w:ascii="Verdana" w:hAnsi="Verdana"/>
          <w:color w:val="000000"/>
          <w:spacing w:val="21"/>
          <w:sz w:val="20"/>
          <w:lang w:val="es-AR"/>
        </w:rPr>
        <w:t xml:space="preserve"> </w:t>
      </w:r>
      <w:r w:rsidRPr="001045BB">
        <w:rPr>
          <w:rFonts w:ascii="Verdana" w:hAnsi="Verdana"/>
          <w:color w:val="000000"/>
          <w:sz w:val="20"/>
          <w:lang w:val="es-AR"/>
        </w:rPr>
        <w:t>nadie</w:t>
      </w:r>
      <w:r w:rsidRPr="001045BB">
        <w:rPr>
          <w:rFonts w:ascii="Verdana" w:hAnsi="Verdana"/>
          <w:color w:val="000000"/>
          <w:spacing w:val="20"/>
          <w:sz w:val="20"/>
          <w:lang w:val="es-AR"/>
        </w:rPr>
        <w:t xml:space="preserve"> </w:t>
      </w:r>
      <w:r w:rsidRPr="001045BB">
        <w:rPr>
          <w:rFonts w:ascii="Verdana" w:hAnsi="Verdana"/>
          <w:color w:val="000000"/>
          <w:sz w:val="20"/>
          <w:lang w:val="es-AR"/>
        </w:rPr>
        <w:t>se</w:t>
      </w:r>
      <w:r w:rsidRPr="001045BB">
        <w:rPr>
          <w:rFonts w:ascii="Verdana" w:hAnsi="Verdana"/>
          <w:color w:val="000000"/>
          <w:spacing w:val="21"/>
          <w:sz w:val="20"/>
          <w:lang w:val="es-AR"/>
        </w:rPr>
        <w:t xml:space="preserve"> </w:t>
      </w:r>
      <w:r w:rsidRPr="001045BB">
        <w:rPr>
          <w:rFonts w:ascii="Verdana" w:hAnsi="Verdana"/>
          <w:color w:val="000000"/>
          <w:sz w:val="20"/>
          <w:lang w:val="es-AR"/>
        </w:rPr>
        <w:t>acordaba.</w:t>
      </w:r>
      <w:r w:rsidRPr="001045BB">
        <w:rPr>
          <w:rFonts w:ascii="Verdana" w:hAnsi="Verdana"/>
          <w:color w:val="000000"/>
          <w:spacing w:val="21"/>
          <w:sz w:val="20"/>
          <w:lang w:val="es-AR"/>
        </w:rPr>
        <w:t xml:space="preserve"> </w:t>
      </w:r>
      <w:r w:rsidRPr="001045BB">
        <w:rPr>
          <w:rFonts w:ascii="Verdana" w:hAnsi="Verdana"/>
          <w:color w:val="000000"/>
          <w:sz w:val="20"/>
          <w:lang w:val="es-AR"/>
        </w:rPr>
        <w:t>Quise</w:t>
      </w:r>
      <w:r w:rsidRPr="001045BB">
        <w:rPr>
          <w:rFonts w:ascii="Verdana" w:hAnsi="Verdana"/>
          <w:color w:val="000000"/>
          <w:spacing w:val="20"/>
          <w:sz w:val="20"/>
          <w:lang w:val="es-AR"/>
        </w:rPr>
        <w:t xml:space="preserve"> </w:t>
      </w:r>
      <w:r w:rsidRPr="001045BB">
        <w:rPr>
          <w:rFonts w:ascii="Verdana" w:hAnsi="Verdana"/>
          <w:color w:val="000000"/>
          <w:sz w:val="20"/>
          <w:lang w:val="es-AR"/>
        </w:rPr>
        <w:t>interrogar al puestero Diego Abaroa, que</w:t>
      </w:r>
      <w:r w:rsidRPr="001045BB">
        <w:rPr>
          <w:rFonts w:ascii="Verdana" w:hAnsi="Verdana"/>
          <w:color w:val="000000"/>
          <w:spacing w:val="15"/>
          <w:sz w:val="20"/>
          <w:lang w:val="es-AR"/>
        </w:rPr>
        <w:t xml:space="preserve"> </w:t>
      </w:r>
      <w:r w:rsidRPr="001045BB">
        <w:rPr>
          <w:rFonts w:ascii="Verdana" w:hAnsi="Verdana"/>
          <w:color w:val="000000"/>
          <w:sz w:val="20"/>
          <w:lang w:val="es-AR"/>
        </w:rPr>
        <w:t>lo</w:t>
      </w:r>
      <w:r w:rsidRPr="001045BB">
        <w:rPr>
          <w:rFonts w:ascii="Verdana" w:hAnsi="Verdana"/>
          <w:color w:val="000000"/>
          <w:spacing w:val="15"/>
          <w:sz w:val="20"/>
          <w:lang w:val="es-AR"/>
        </w:rPr>
        <w:t xml:space="preserve"> </w:t>
      </w:r>
      <w:r w:rsidRPr="001045BB">
        <w:rPr>
          <w:rFonts w:ascii="Verdana" w:hAnsi="Verdana"/>
          <w:color w:val="000000"/>
          <w:sz w:val="20"/>
          <w:lang w:val="es-AR"/>
        </w:rPr>
        <w:t>vio</w:t>
      </w:r>
      <w:r w:rsidRPr="001045BB">
        <w:rPr>
          <w:rFonts w:ascii="Verdana" w:hAnsi="Verdana"/>
          <w:color w:val="000000"/>
          <w:spacing w:val="15"/>
          <w:sz w:val="20"/>
          <w:lang w:val="es-AR"/>
        </w:rPr>
        <w:t xml:space="preserve"> </w:t>
      </w:r>
      <w:r w:rsidRPr="001045BB">
        <w:rPr>
          <w:rFonts w:ascii="Verdana" w:hAnsi="Verdana"/>
          <w:color w:val="000000"/>
          <w:sz w:val="20"/>
          <w:lang w:val="es-AR"/>
        </w:rPr>
        <w:t>morir;</w:t>
      </w:r>
      <w:r w:rsidRPr="001045BB">
        <w:rPr>
          <w:rFonts w:ascii="Verdana" w:hAnsi="Verdana"/>
          <w:color w:val="000000"/>
          <w:spacing w:val="15"/>
          <w:sz w:val="20"/>
          <w:lang w:val="es-AR"/>
        </w:rPr>
        <w:t xml:space="preserve"> </w:t>
      </w:r>
      <w:r w:rsidRPr="001045BB">
        <w:rPr>
          <w:rFonts w:ascii="Verdana" w:hAnsi="Verdana"/>
          <w:color w:val="000000"/>
          <w:sz w:val="20"/>
          <w:lang w:val="es-AR"/>
        </w:rPr>
        <w:t>éste</w:t>
      </w:r>
      <w:r w:rsidRPr="001045BB">
        <w:rPr>
          <w:rFonts w:ascii="Verdana" w:hAnsi="Verdana"/>
          <w:color w:val="000000"/>
          <w:spacing w:val="15"/>
          <w:sz w:val="20"/>
          <w:lang w:val="es-AR"/>
        </w:rPr>
        <w:t xml:space="preserve"> </w:t>
      </w:r>
      <w:r w:rsidRPr="001045BB">
        <w:rPr>
          <w:rFonts w:ascii="Verdana" w:hAnsi="Verdana"/>
          <w:color w:val="000000"/>
          <w:sz w:val="20"/>
          <w:lang w:val="es-AR"/>
        </w:rPr>
        <w:t>había fallecido antes</w:t>
      </w:r>
      <w:r w:rsidRPr="001045BB">
        <w:rPr>
          <w:rFonts w:ascii="Verdana" w:hAnsi="Verdana"/>
          <w:color w:val="000000"/>
          <w:spacing w:val="15"/>
          <w:sz w:val="20"/>
          <w:lang w:val="es-AR"/>
        </w:rPr>
        <w:t xml:space="preserve"> </w:t>
      </w:r>
      <w:r w:rsidRPr="001045BB">
        <w:rPr>
          <w:rFonts w:ascii="Verdana" w:hAnsi="Verdana"/>
          <w:color w:val="000000"/>
          <w:sz w:val="20"/>
          <w:lang w:val="es-AR"/>
        </w:rPr>
        <w:t>del</w:t>
      </w:r>
      <w:r w:rsidRPr="001045BB">
        <w:rPr>
          <w:rFonts w:ascii="Verdana" w:hAnsi="Verdana"/>
          <w:color w:val="000000"/>
          <w:spacing w:val="15"/>
          <w:sz w:val="20"/>
          <w:lang w:val="es-AR"/>
        </w:rPr>
        <w:t xml:space="preserve"> </w:t>
      </w:r>
      <w:r w:rsidRPr="001045BB">
        <w:rPr>
          <w:rFonts w:ascii="Verdana" w:hAnsi="Verdana"/>
          <w:color w:val="000000"/>
          <w:sz w:val="20"/>
          <w:lang w:val="es-AR"/>
        </w:rPr>
        <w:t>invierno. Quise</w:t>
      </w:r>
      <w:r w:rsidRPr="001045BB">
        <w:rPr>
          <w:rFonts w:ascii="Verdana" w:hAnsi="Verdana"/>
          <w:color w:val="000000"/>
          <w:spacing w:val="15"/>
          <w:sz w:val="20"/>
          <w:lang w:val="es-AR"/>
        </w:rPr>
        <w:t xml:space="preserve"> </w:t>
      </w:r>
      <w:r w:rsidRPr="001045BB">
        <w:rPr>
          <w:rFonts w:ascii="Verdana" w:hAnsi="Verdana"/>
          <w:color w:val="000000"/>
          <w:sz w:val="20"/>
          <w:lang w:val="es-AR"/>
        </w:rPr>
        <w:t>traer a la</w:t>
      </w:r>
      <w:r w:rsidRPr="001045BB">
        <w:rPr>
          <w:rFonts w:ascii="Verdana" w:hAnsi="Verdana"/>
          <w:color w:val="000000"/>
          <w:spacing w:val="40"/>
          <w:sz w:val="20"/>
          <w:lang w:val="es-AR"/>
        </w:rPr>
        <w:t xml:space="preserve"> </w:t>
      </w:r>
      <w:r w:rsidRPr="001045BB">
        <w:rPr>
          <w:rFonts w:ascii="Verdana" w:hAnsi="Verdana"/>
          <w:color w:val="000000"/>
          <w:sz w:val="20"/>
          <w:lang w:val="es-AR"/>
        </w:rPr>
        <w:t>memoria</w:t>
      </w:r>
      <w:r w:rsidRPr="001045BB">
        <w:rPr>
          <w:rFonts w:ascii="Verdana" w:hAnsi="Verdana"/>
          <w:color w:val="000000"/>
          <w:spacing w:val="40"/>
          <w:sz w:val="20"/>
          <w:lang w:val="es-AR"/>
        </w:rPr>
        <w:t xml:space="preserve"> </w:t>
      </w:r>
      <w:r w:rsidRPr="001045BB">
        <w:rPr>
          <w:rFonts w:ascii="Verdana" w:hAnsi="Verdana"/>
          <w:color w:val="000000"/>
          <w:sz w:val="20"/>
          <w:lang w:val="es-AR"/>
        </w:rPr>
        <w:t>los</w:t>
      </w:r>
      <w:r w:rsidRPr="001045BB">
        <w:rPr>
          <w:rFonts w:ascii="Verdana" w:hAnsi="Verdana"/>
          <w:color w:val="000000"/>
          <w:spacing w:val="40"/>
          <w:sz w:val="20"/>
          <w:lang w:val="es-AR"/>
        </w:rPr>
        <w:t xml:space="preserve"> </w:t>
      </w:r>
      <w:r w:rsidRPr="001045BB">
        <w:rPr>
          <w:rFonts w:ascii="Verdana" w:hAnsi="Verdana"/>
          <w:color w:val="000000"/>
          <w:sz w:val="20"/>
          <w:lang w:val="es-AR"/>
        </w:rPr>
        <w:t>rasgos</w:t>
      </w:r>
      <w:r w:rsidRPr="001045BB">
        <w:rPr>
          <w:rFonts w:ascii="Verdana" w:hAnsi="Verdana"/>
          <w:color w:val="000000"/>
          <w:spacing w:val="40"/>
          <w:sz w:val="20"/>
          <w:lang w:val="es-AR"/>
        </w:rPr>
        <w:t xml:space="preserve"> </w:t>
      </w:r>
      <w:r w:rsidRPr="001045BB">
        <w:rPr>
          <w:rFonts w:ascii="Verdana" w:hAnsi="Verdana"/>
          <w:color w:val="000000"/>
          <w:sz w:val="20"/>
          <w:lang w:val="es-AR"/>
        </w:rPr>
        <w:t>de</w:t>
      </w:r>
      <w:r w:rsidRPr="001045BB">
        <w:rPr>
          <w:rFonts w:ascii="Verdana" w:hAnsi="Verdana"/>
          <w:color w:val="000000"/>
          <w:spacing w:val="40"/>
          <w:sz w:val="20"/>
          <w:lang w:val="es-AR"/>
        </w:rPr>
        <w:t xml:space="preserve"> </w:t>
      </w:r>
      <w:r w:rsidRPr="001045BB">
        <w:rPr>
          <w:rFonts w:ascii="Verdana" w:hAnsi="Verdana"/>
          <w:color w:val="000000"/>
          <w:sz w:val="20"/>
          <w:lang w:val="es-AR"/>
        </w:rPr>
        <w:t>Damián;</w:t>
      </w:r>
      <w:r w:rsidRPr="001045BB">
        <w:rPr>
          <w:rFonts w:ascii="Verdana" w:hAnsi="Verdana"/>
          <w:color w:val="000000"/>
          <w:spacing w:val="40"/>
          <w:sz w:val="20"/>
          <w:lang w:val="es-AR"/>
        </w:rPr>
        <w:t xml:space="preserve"> </w:t>
      </w:r>
      <w:r w:rsidRPr="001045BB">
        <w:rPr>
          <w:rFonts w:ascii="Verdana" w:hAnsi="Verdana"/>
          <w:color w:val="000000"/>
          <w:sz w:val="20"/>
          <w:lang w:val="es-AR"/>
        </w:rPr>
        <w:t>meses después, hojeando</w:t>
      </w:r>
      <w:r w:rsidRPr="001045BB">
        <w:rPr>
          <w:rFonts w:ascii="Verdana" w:hAnsi="Verdana"/>
          <w:color w:val="000000"/>
          <w:spacing w:val="40"/>
          <w:sz w:val="20"/>
          <w:lang w:val="es-AR"/>
        </w:rPr>
        <w:t xml:space="preserve"> </w:t>
      </w:r>
      <w:r w:rsidRPr="001045BB">
        <w:rPr>
          <w:rFonts w:ascii="Verdana" w:hAnsi="Verdana"/>
          <w:color w:val="000000"/>
          <w:sz w:val="20"/>
          <w:lang w:val="es-AR"/>
        </w:rPr>
        <w:t>unos</w:t>
      </w:r>
      <w:r w:rsidRPr="001045BB">
        <w:rPr>
          <w:rFonts w:ascii="Verdana" w:hAnsi="Verdana"/>
          <w:color w:val="000000"/>
          <w:spacing w:val="40"/>
          <w:sz w:val="20"/>
          <w:lang w:val="es-AR"/>
        </w:rPr>
        <w:t xml:space="preserve"> </w:t>
      </w:r>
      <w:r w:rsidRPr="001045BB">
        <w:rPr>
          <w:rFonts w:ascii="Verdana" w:hAnsi="Verdana"/>
          <w:color w:val="000000"/>
          <w:sz w:val="20"/>
          <w:lang w:val="es-AR"/>
        </w:rPr>
        <w:t>álbumes,</w:t>
      </w:r>
      <w:r w:rsidRPr="001045BB">
        <w:rPr>
          <w:rFonts w:ascii="Verdana" w:hAnsi="Verdana"/>
          <w:color w:val="000000"/>
          <w:spacing w:val="40"/>
          <w:sz w:val="20"/>
          <w:lang w:val="es-AR"/>
        </w:rPr>
        <w:t xml:space="preserve"> </w:t>
      </w:r>
      <w:r w:rsidRPr="001045BB">
        <w:rPr>
          <w:rFonts w:ascii="Verdana" w:hAnsi="Verdana"/>
          <w:color w:val="000000"/>
          <w:sz w:val="20"/>
          <w:lang w:val="es-AR"/>
        </w:rPr>
        <w:t>comprobé</w:t>
      </w:r>
      <w:r w:rsidRPr="001045BB">
        <w:rPr>
          <w:rFonts w:ascii="Verdana" w:hAnsi="Verdana"/>
          <w:color w:val="000000"/>
          <w:spacing w:val="40"/>
          <w:sz w:val="20"/>
          <w:lang w:val="es-AR"/>
        </w:rPr>
        <w:t xml:space="preserve"> </w:t>
      </w:r>
      <w:r w:rsidRPr="001045BB">
        <w:rPr>
          <w:rFonts w:ascii="Verdana" w:hAnsi="Verdana"/>
          <w:color w:val="000000"/>
          <w:sz w:val="20"/>
          <w:lang w:val="es-AR"/>
        </w:rPr>
        <w:t>que el rostro</w:t>
      </w:r>
      <w:r w:rsidRPr="001045BB">
        <w:rPr>
          <w:rFonts w:ascii="Verdana" w:hAnsi="Verdana"/>
          <w:color w:val="000000"/>
          <w:spacing w:val="21"/>
          <w:sz w:val="20"/>
          <w:lang w:val="es-AR"/>
        </w:rPr>
        <w:t xml:space="preserve"> </w:t>
      </w:r>
      <w:r w:rsidRPr="001045BB">
        <w:rPr>
          <w:rFonts w:ascii="Verdana" w:hAnsi="Verdana"/>
          <w:color w:val="000000"/>
          <w:sz w:val="20"/>
          <w:lang w:val="es-AR"/>
        </w:rPr>
        <w:t>sombrío</w:t>
      </w:r>
      <w:r w:rsidRPr="001045BB">
        <w:rPr>
          <w:rFonts w:ascii="Verdana" w:hAnsi="Verdana"/>
          <w:color w:val="000000"/>
          <w:spacing w:val="24"/>
          <w:sz w:val="20"/>
          <w:lang w:val="es-AR"/>
        </w:rPr>
        <w:t xml:space="preserve"> </w:t>
      </w:r>
      <w:r w:rsidRPr="001045BB">
        <w:rPr>
          <w:rFonts w:ascii="Verdana" w:hAnsi="Verdana"/>
          <w:color w:val="000000"/>
          <w:sz w:val="20"/>
          <w:lang w:val="es-AR"/>
        </w:rPr>
        <w:t>que</w:t>
      </w:r>
      <w:r w:rsidRPr="001045BB">
        <w:rPr>
          <w:rFonts w:ascii="Verdana" w:hAnsi="Verdana"/>
          <w:color w:val="000000"/>
          <w:spacing w:val="22"/>
          <w:sz w:val="20"/>
          <w:lang w:val="es-AR"/>
        </w:rPr>
        <w:t xml:space="preserve"> </w:t>
      </w:r>
      <w:r w:rsidRPr="001045BB">
        <w:rPr>
          <w:rFonts w:ascii="Verdana" w:hAnsi="Verdana"/>
          <w:color w:val="000000"/>
          <w:sz w:val="20"/>
          <w:lang w:val="es-AR"/>
        </w:rPr>
        <w:t>yo</w:t>
      </w:r>
      <w:r w:rsidRPr="001045BB">
        <w:rPr>
          <w:rFonts w:ascii="Verdana" w:hAnsi="Verdana"/>
          <w:color w:val="000000"/>
          <w:spacing w:val="24"/>
          <w:sz w:val="20"/>
          <w:lang w:val="es-AR"/>
        </w:rPr>
        <w:t xml:space="preserve"> </w:t>
      </w:r>
      <w:r w:rsidRPr="001045BB">
        <w:rPr>
          <w:rFonts w:ascii="Verdana" w:hAnsi="Verdana"/>
          <w:color w:val="000000"/>
          <w:sz w:val="20"/>
          <w:lang w:val="es-AR"/>
        </w:rPr>
        <w:t>había</w:t>
      </w:r>
      <w:r w:rsidRPr="001045BB">
        <w:rPr>
          <w:rFonts w:ascii="Verdana" w:hAnsi="Verdana"/>
          <w:color w:val="000000"/>
          <w:spacing w:val="21"/>
          <w:sz w:val="20"/>
          <w:lang w:val="es-AR"/>
        </w:rPr>
        <w:t xml:space="preserve"> </w:t>
      </w:r>
      <w:r w:rsidRPr="001045BB">
        <w:rPr>
          <w:rFonts w:ascii="Verdana" w:hAnsi="Verdana"/>
          <w:color w:val="000000"/>
          <w:sz w:val="20"/>
          <w:lang w:val="es-AR"/>
        </w:rPr>
        <w:t>conseguido</w:t>
      </w:r>
      <w:r w:rsidRPr="001045BB">
        <w:rPr>
          <w:rFonts w:ascii="Verdana" w:hAnsi="Verdana"/>
          <w:color w:val="000000"/>
          <w:spacing w:val="22"/>
          <w:sz w:val="20"/>
          <w:lang w:val="es-AR"/>
        </w:rPr>
        <w:t xml:space="preserve"> </w:t>
      </w:r>
      <w:r w:rsidRPr="001045BB">
        <w:rPr>
          <w:rFonts w:ascii="Verdana" w:hAnsi="Verdana"/>
          <w:color w:val="000000"/>
          <w:sz w:val="20"/>
          <w:lang w:val="es-AR"/>
        </w:rPr>
        <w:t>evocar</w:t>
      </w:r>
      <w:r w:rsidRPr="001045BB">
        <w:rPr>
          <w:rFonts w:ascii="Verdana" w:hAnsi="Verdana"/>
          <w:color w:val="000000"/>
          <w:spacing w:val="23"/>
          <w:sz w:val="20"/>
          <w:lang w:val="es-AR"/>
        </w:rPr>
        <w:t xml:space="preserve"> </w:t>
      </w:r>
      <w:r w:rsidRPr="001045BB">
        <w:rPr>
          <w:rFonts w:ascii="Verdana" w:hAnsi="Verdana"/>
          <w:color w:val="000000"/>
          <w:sz w:val="20"/>
          <w:lang w:val="es-AR"/>
        </w:rPr>
        <w:t>era</w:t>
      </w:r>
      <w:r w:rsidRPr="001045BB">
        <w:rPr>
          <w:rFonts w:ascii="Verdana" w:hAnsi="Verdana"/>
          <w:color w:val="000000"/>
          <w:spacing w:val="21"/>
          <w:sz w:val="20"/>
          <w:lang w:val="es-AR"/>
        </w:rPr>
        <w:t xml:space="preserve"> </w:t>
      </w:r>
      <w:r w:rsidRPr="001045BB">
        <w:rPr>
          <w:rFonts w:ascii="Verdana" w:hAnsi="Verdana"/>
          <w:color w:val="000000"/>
          <w:sz w:val="20"/>
          <w:lang w:val="es-AR"/>
        </w:rPr>
        <w:t>el</w:t>
      </w:r>
      <w:r w:rsidRPr="001045BB">
        <w:rPr>
          <w:rFonts w:ascii="Verdana" w:hAnsi="Verdana"/>
          <w:color w:val="000000"/>
          <w:spacing w:val="24"/>
          <w:sz w:val="20"/>
          <w:lang w:val="es-AR"/>
        </w:rPr>
        <w:t xml:space="preserve"> </w:t>
      </w:r>
      <w:r w:rsidRPr="001045BB">
        <w:rPr>
          <w:rFonts w:ascii="Verdana" w:hAnsi="Verdana"/>
          <w:color w:val="000000"/>
          <w:sz w:val="20"/>
          <w:lang w:val="es-AR"/>
        </w:rPr>
        <w:t>del</w:t>
      </w:r>
      <w:r w:rsidRPr="001045BB">
        <w:rPr>
          <w:rFonts w:ascii="Verdana" w:hAnsi="Verdana"/>
          <w:color w:val="000000"/>
          <w:spacing w:val="22"/>
          <w:sz w:val="20"/>
          <w:lang w:val="es-AR"/>
        </w:rPr>
        <w:t xml:space="preserve"> </w:t>
      </w:r>
      <w:r w:rsidRPr="001045BB">
        <w:rPr>
          <w:rFonts w:ascii="Verdana" w:hAnsi="Verdana"/>
          <w:color w:val="000000"/>
          <w:sz w:val="20"/>
          <w:lang w:val="es-AR"/>
        </w:rPr>
        <w:t>célebre</w:t>
      </w:r>
      <w:r w:rsidRPr="001045BB">
        <w:rPr>
          <w:rFonts w:ascii="Verdana" w:hAnsi="Verdana"/>
          <w:color w:val="000000"/>
          <w:spacing w:val="22"/>
          <w:sz w:val="20"/>
          <w:lang w:val="es-AR"/>
        </w:rPr>
        <w:t xml:space="preserve"> </w:t>
      </w:r>
      <w:r w:rsidRPr="001045BB">
        <w:rPr>
          <w:rFonts w:ascii="Verdana" w:hAnsi="Verdana"/>
          <w:color w:val="000000"/>
          <w:sz w:val="20"/>
          <w:lang w:val="es-AR"/>
        </w:rPr>
        <w:t>tenor</w:t>
      </w:r>
      <w:r w:rsidRPr="001045BB">
        <w:rPr>
          <w:rFonts w:ascii="Verdana" w:hAnsi="Verdana"/>
          <w:color w:val="000000"/>
          <w:spacing w:val="22"/>
          <w:sz w:val="20"/>
          <w:lang w:val="es-AR"/>
        </w:rPr>
        <w:t xml:space="preserve"> </w:t>
      </w:r>
      <w:r w:rsidRPr="001045BB">
        <w:rPr>
          <w:rFonts w:ascii="Verdana" w:hAnsi="Verdana"/>
          <w:color w:val="000000"/>
          <w:sz w:val="20"/>
          <w:lang w:val="es-AR"/>
        </w:rPr>
        <w:t>Tamberlick,</w:t>
      </w:r>
      <w:r w:rsidRPr="001045BB">
        <w:rPr>
          <w:rFonts w:ascii="Verdana" w:hAnsi="Verdana"/>
          <w:color w:val="000000"/>
          <w:spacing w:val="22"/>
          <w:sz w:val="20"/>
          <w:lang w:val="es-AR"/>
        </w:rPr>
        <w:t xml:space="preserve"> </w:t>
      </w:r>
      <w:r w:rsidRPr="001045BB">
        <w:rPr>
          <w:rFonts w:ascii="Verdana" w:hAnsi="Verdana"/>
          <w:color w:val="000000"/>
          <w:sz w:val="20"/>
          <w:lang w:val="es-AR"/>
        </w:rPr>
        <w:t>en</w:t>
      </w:r>
      <w:r w:rsidRPr="001045BB">
        <w:rPr>
          <w:rFonts w:ascii="Verdana" w:hAnsi="Verdana"/>
          <w:color w:val="000000"/>
          <w:spacing w:val="22"/>
          <w:sz w:val="20"/>
          <w:lang w:val="es-AR"/>
        </w:rPr>
        <w:t xml:space="preserve"> </w:t>
      </w:r>
      <w:r w:rsidRPr="001045BB">
        <w:rPr>
          <w:rFonts w:ascii="Verdana" w:hAnsi="Verdana"/>
          <w:color w:val="000000"/>
          <w:sz w:val="20"/>
          <w:lang w:val="es-AR"/>
        </w:rPr>
        <w:t>el</w:t>
      </w:r>
      <w:r w:rsidRPr="001045BB">
        <w:rPr>
          <w:rFonts w:ascii="Verdana" w:hAnsi="Verdana"/>
          <w:color w:val="000000"/>
          <w:spacing w:val="22"/>
          <w:sz w:val="20"/>
          <w:lang w:val="es-AR"/>
        </w:rPr>
        <w:t xml:space="preserve"> </w:t>
      </w:r>
      <w:r w:rsidRPr="001045BB">
        <w:rPr>
          <w:rFonts w:ascii="Verdana" w:hAnsi="Verdana"/>
          <w:color w:val="000000"/>
          <w:sz w:val="20"/>
          <w:lang w:val="es-AR"/>
        </w:rPr>
        <w:t>papel de Otelo.</w:t>
      </w:r>
    </w:p>
    <w:p w14:paraId="50A327A2"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Paso ahora a las conjeturas. La más fácil, pero también la menos satisfactoria, postula dos Damianes: el cobarde que murió en Entre Ríos hacia 1946, el valiente, que murió en Masoller en 1904. Su defecto reside en no explicar lo realmente enigmático: los curiosos vaivenes de la memoria</w:t>
      </w:r>
      <w:r w:rsidRPr="001045BB">
        <w:rPr>
          <w:rFonts w:ascii="Verdana" w:hAnsi="Verdana"/>
          <w:color w:val="000000"/>
          <w:spacing w:val="40"/>
          <w:sz w:val="20"/>
          <w:lang w:val="es-AR"/>
        </w:rPr>
        <w:t xml:space="preserve"> </w:t>
      </w:r>
      <w:r w:rsidRPr="001045BB">
        <w:rPr>
          <w:rFonts w:ascii="Verdana" w:hAnsi="Verdana"/>
          <w:color w:val="000000"/>
          <w:sz w:val="20"/>
          <w:lang w:val="es-AR"/>
        </w:rPr>
        <w:t>del</w:t>
      </w:r>
      <w:r w:rsidRPr="001045BB">
        <w:rPr>
          <w:rFonts w:ascii="Verdana" w:hAnsi="Verdana"/>
          <w:color w:val="000000"/>
          <w:spacing w:val="40"/>
          <w:sz w:val="20"/>
          <w:lang w:val="es-AR"/>
        </w:rPr>
        <w:t xml:space="preserve"> </w:t>
      </w:r>
      <w:r w:rsidRPr="001045BB">
        <w:rPr>
          <w:rFonts w:ascii="Verdana" w:hAnsi="Verdana"/>
          <w:color w:val="000000"/>
          <w:sz w:val="20"/>
          <w:lang w:val="es-AR"/>
        </w:rPr>
        <w:t>coronel</w:t>
      </w:r>
      <w:r w:rsidRPr="001045BB">
        <w:rPr>
          <w:rFonts w:ascii="Verdana" w:hAnsi="Verdana"/>
          <w:color w:val="000000"/>
          <w:spacing w:val="40"/>
          <w:sz w:val="20"/>
          <w:lang w:val="es-AR"/>
        </w:rPr>
        <w:t xml:space="preserve"> </w:t>
      </w:r>
      <w:r w:rsidRPr="001045BB">
        <w:rPr>
          <w:rFonts w:ascii="Verdana" w:hAnsi="Verdana"/>
          <w:color w:val="000000"/>
          <w:sz w:val="20"/>
          <w:lang w:val="es-AR"/>
        </w:rPr>
        <w:t>Tabares,</w:t>
      </w:r>
      <w:r w:rsidRPr="001045BB">
        <w:rPr>
          <w:rFonts w:ascii="Verdana" w:hAnsi="Verdana"/>
          <w:color w:val="000000"/>
          <w:spacing w:val="40"/>
          <w:sz w:val="20"/>
          <w:lang w:val="es-AR"/>
        </w:rPr>
        <w:t xml:space="preserve"> </w:t>
      </w:r>
      <w:r w:rsidRPr="001045BB">
        <w:rPr>
          <w:rFonts w:ascii="Verdana" w:hAnsi="Verdana"/>
          <w:color w:val="000000"/>
          <w:sz w:val="20"/>
          <w:lang w:val="es-AR"/>
        </w:rPr>
        <w:t>el</w:t>
      </w:r>
      <w:r w:rsidRPr="001045BB">
        <w:rPr>
          <w:rFonts w:ascii="Verdana" w:hAnsi="Verdana"/>
          <w:color w:val="000000"/>
          <w:spacing w:val="40"/>
          <w:sz w:val="20"/>
          <w:lang w:val="es-AR"/>
        </w:rPr>
        <w:t xml:space="preserve"> </w:t>
      </w:r>
      <w:r w:rsidRPr="001045BB">
        <w:rPr>
          <w:rFonts w:ascii="Verdana" w:hAnsi="Verdana"/>
          <w:color w:val="000000"/>
          <w:sz w:val="20"/>
          <w:lang w:val="es-AR"/>
        </w:rPr>
        <w:t>olvido</w:t>
      </w:r>
      <w:r w:rsidRPr="001045BB">
        <w:rPr>
          <w:rFonts w:ascii="Verdana" w:hAnsi="Verdana"/>
          <w:color w:val="000000"/>
          <w:spacing w:val="40"/>
          <w:sz w:val="20"/>
          <w:lang w:val="es-AR"/>
        </w:rPr>
        <w:t xml:space="preserve"> </w:t>
      </w:r>
      <w:r w:rsidRPr="001045BB">
        <w:rPr>
          <w:rFonts w:ascii="Verdana" w:hAnsi="Verdana"/>
          <w:color w:val="000000"/>
          <w:sz w:val="20"/>
          <w:lang w:val="es-AR"/>
        </w:rPr>
        <w:t>que</w:t>
      </w:r>
      <w:r w:rsidRPr="001045BB">
        <w:rPr>
          <w:rFonts w:ascii="Verdana" w:hAnsi="Verdana"/>
          <w:color w:val="000000"/>
          <w:spacing w:val="40"/>
          <w:sz w:val="20"/>
          <w:lang w:val="es-AR"/>
        </w:rPr>
        <w:t xml:space="preserve"> </w:t>
      </w:r>
      <w:r w:rsidRPr="001045BB">
        <w:rPr>
          <w:rFonts w:ascii="Verdana" w:hAnsi="Verdana"/>
          <w:color w:val="000000"/>
          <w:sz w:val="20"/>
          <w:lang w:val="es-AR"/>
        </w:rPr>
        <w:t>anula</w:t>
      </w:r>
      <w:r w:rsidRPr="001045BB">
        <w:rPr>
          <w:rFonts w:ascii="Verdana" w:hAnsi="Verdana"/>
          <w:color w:val="000000"/>
          <w:spacing w:val="40"/>
          <w:sz w:val="20"/>
          <w:lang w:val="es-AR"/>
        </w:rPr>
        <w:t xml:space="preserve"> </w:t>
      </w:r>
      <w:r w:rsidRPr="001045BB">
        <w:rPr>
          <w:rFonts w:ascii="Verdana" w:hAnsi="Verdana"/>
          <w:color w:val="000000"/>
          <w:sz w:val="20"/>
          <w:lang w:val="es-AR"/>
        </w:rPr>
        <w:t>en</w:t>
      </w:r>
      <w:r w:rsidRPr="001045BB">
        <w:rPr>
          <w:rFonts w:ascii="Verdana" w:hAnsi="Verdana"/>
          <w:color w:val="000000"/>
          <w:spacing w:val="40"/>
          <w:sz w:val="20"/>
          <w:lang w:val="es-AR"/>
        </w:rPr>
        <w:t xml:space="preserve"> </w:t>
      </w:r>
      <w:r w:rsidRPr="001045BB">
        <w:rPr>
          <w:rFonts w:ascii="Verdana" w:hAnsi="Verdana"/>
          <w:color w:val="000000"/>
          <w:sz w:val="20"/>
          <w:lang w:val="es-AR"/>
        </w:rPr>
        <w:t>tan</w:t>
      </w:r>
      <w:r w:rsidRPr="001045BB">
        <w:rPr>
          <w:rFonts w:ascii="Verdana" w:hAnsi="Verdana"/>
          <w:color w:val="000000"/>
          <w:spacing w:val="40"/>
          <w:sz w:val="20"/>
          <w:lang w:val="es-AR"/>
        </w:rPr>
        <w:t xml:space="preserve"> </w:t>
      </w:r>
      <w:r w:rsidRPr="001045BB">
        <w:rPr>
          <w:rFonts w:ascii="Verdana" w:hAnsi="Verdana"/>
          <w:color w:val="000000"/>
          <w:sz w:val="20"/>
          <w:lang w:val="es-AR"/>
        </w:rPr>
        <w:t>poco</w:t>
      </w:r>
      <w:r w:rsidRPr="001045BB">
        <w:rPr>
          <w:rFonts w:ascii="Verdana" w:hAnsi="Verdana"/>
          <w:color w:val="000000"/>
          <w:spacing w:val="40"/>
          <w:sz w:val="20"/>
          <w:lang w:val="es-AR"/>
        </w:rPr>
        <w:t xml:space="preserve"> </w:t>
      </w:r>
      <w:r w:rsidRPr="001045BB">
        <w:rPr>
          <w:rFonts w:ascii="Verdana" w:hAnsi="Verdana"/>
          <w:color w:val="000000"/>
          <w:sz w:val="20"/>
          <w:lang w:val="es-AR"/>
        </w:rPr>
        <w:t>tiempo</w:t>
      </w:r>
      <w:r w:rsidRPr="001045BB">
        <w:rPr>
          <w:rFonts w:ascii="Verdana" w:hAnsi="Verdana"/>
          <w:color w:val="000000"/>
          <w:spacing w:val="40"/>
          <w:sz w:val="20"/>
          <w:lang w:val="es-AR"/>
        </w:rPr>
        <w:t xml:space="preserve"> </w:t>
      </w:r>
      <w:r w:rsidRPr="001045BB">
        <w:rPr>
          <w:rFonts w:ascii="Verdana" w:hAnsi="Verdana"/>
          <w:color w:val="000000"/>
          <w:sz w:val="20"/>
          <w:lang w:val="es-AR"/>
        </w:rPr>
        <w:t>la</w:t>
      </w:r>
      <w:r w:rsidRPr="001045BB">
        <w:rPr>
          <w:rFonts w:ascii="Verdana" w:hAnsi="Verdana"/>
          <w:color w:val="000000"/>
          <w:spacing w:val="40"/>
          <w:sz w:val="20"/>
          <w:lang w:val="es-AR"/>
        </w:rPr>
        <w:t xml:space="preserve"> </w:t>
      </w:r>
      <w:r w:rsidRPr="001045BB">
        <w:rPr>
          <w:rFonts w:ascii="Verdana" w:hAnsi="Verdana"/>
          <w:color w:val="000000"/>
          <w:sz w:val="20"/>
          <w:lang w:val="es-AR"/>
        </w:rPr>
        <w:t>imagen</w:t>
      </w:r>
      <w:r w:rsidRPr="001045BB">
        <w:rPr>
          <w:rFonts w:ascii="Verdana" w:hAnsi="Verdana"/>
          <w:color w:val="000000"/>
          <w:spacing w:val="40"/>
          <w:sz w:val="20"/>
          <w:lang w:val="es-AR"/>
        </w:rPr>
        <w:t xml:space="preserve"> </w:t>
      </w:r>
      <w:r w:rsidRPr="001045BB">
        <w:rPr>
          <w:rFonts w:ascii="Verdana" w:hAnsi="Verdana"/>
          <w:color w:val="000000"/>
          <w:sz w:val="20"/>
          <w:lang w:val="es-AR"/>
        </w:rPr>
        <w:t>y</w:t>
      </w:r>
      <w:r w:rsidRPr="001045BB">
        <w:rPr>
          <w:rFonts w:ascii="Verdana" w:hAnsi="Verdana"/>
          <w:color w:val="000000"/>
          <w:spacing w:val="40"/>
          <w:sz w:val="20"/>
          <w:lang w:val="es-AR"/>
        </w:rPr>
        <w:t xml:space="preserve"> </w:t>
      </w:r>
      <w:r w:rsidRPr="001045BB">
        <w:rPr>
          <w:rFonts w:ascii="Verdana" w:hAnsi="Verdana"/>
          <w:color w:val="000000"/>
          <w:sz w:val="20"/>
          <w:lang w:val="es-AR"/>
        </w:rPr>
        <w:t>hasta</w:t>
      </w:r>
      <w:r w:rsidRPr="001045BB">
        <w:rPr>
          <w:rFonts w:ascii="Verdana" w:hAnsi="Verdana"/>
          <w:color w:val="000000"/>
          <w:spacing w:val="40"/>
          <w:sz w:val="20"/>
          <w:lang w:val="es-AR"/>
        </w:rPr>
        <w:t xml:space="preserve"> </w:t>
      </w:r>
      <w:r w:rsidRPr="001045BB">
        <w:rPr>
          <w:rFonts w:ascii="Verdana" w:hAnsi="Verdana"/>
          <w:color w:val="000000"/>
          <w:sz w:val="20"/>
          <w:lang w:val="es-AR"/>
        </w:rPr>
        <w:t>el nombre del que volvió. (No acepto, no quiero aceptar, una conjetura más simple: la de haber yo soñado al primero.) Más curiosa es la conjetura sobrenatural que ideó Ulrike von Kühlmann.</w:t>
      </w:r>
      <w:r w:rsidRPr="001045BB">
        <w:rPr>
          <w:rFonts w:ascii="Verdana" w:hAnsi="Verdana"/>
          <w:color w:val="000000"/>
          <w:spacing w:val="40"/>
          <w:sz w:val="20"/>
          <w:lang w:val="es-AR"/>
        </w:rPr>
        <w:t xml:space="preserve"> </w:t>
      </w:r>
      <w:r w:rsidRPr="001045BB">
        <w:rPr>
          <w:rFonts w:ascii="Verdana" w:hAnsi="Verdana"/>
          <w:color w:val="000000"/>
          <w:sz w:val="20"/>
          <w:lang w:val="es-AR"/>
        </w:rPr>
        <w:t xml:space="preserve">Pedro Damián, decía Ulrike, pereció en la batalla, y en la hora de su muerte suplicó a Dios que lo hiciera volver a Entre Ríos. Dios vaciló un segundo antes de otorgar esa gracia, y quien la había pedido ya estaba muerto, y algunos hombres lo habían visto caer. Dios, que no puede cambiar el pasado, pero sí las imágenes del pasado, cambió la imagen de la muerte en la de un desfallecimiento, y la sombra del entrerriano volvió a su tierra. Volvió, pero debemos recordar su condición </w:t>
      </w:r>
      <w:r w:rsidRPr="001045BB">
        <w:rPr>
          <w:rFonts w:ascii="Verdana" w:hAnsi="Verdana"/>
          <w:color w:val="000000"/>
          <w:sz w:val="20"/>
          <w:lang w:val="es-AR"/>
        </w:rPr>
        <w:lastRenderedPageBreak/>
        <w:t>de sombra. Vivió en la soledad, sin una mujer, sin amigos; todo lo amó y lo poseyó,</w:t>
      </w:r>
      <w:r w:rsidRPr="001045BB">
        <w:rPr>
          <w:rFonts w:ascii="Verdana" w:hAnsi="Verdana"/>
          <w:color w:val="000000"/>
          <w:spacing w:val="40"/>
          <w:sz w:val="20"/>
          <w:lang w:val="es-AR"/>
        </w:rPr>
        <w:t xml:space="preserve"> </w:t>
      </w:r>
      <w:r w:rsidRPr="001045BB">
        <w:rPr>
          <w:rFonts w:ascii="Verdana" w:hAnsi="Verdana"/>
          <w:color w:val="000000"/>
          <w:sz w:val="20"/>
          <w:lang w:val="es-AR"/>
        </w:rPr>
        <w:t>pero desde lejos, como del otro lado de un cristal; “murió", y su tenue imagen se perdió, como el agua</w:t>
      </w:r>
      <w:r w:rsidRPr="001045BB">
        <w:rPr>
          <w:rFonts w:ascii="Verdana" w:hAnsi="Verdana"/>
          <w:color w:val="000000"/>
          <w:spacing w:val="32"/>
          <w:sz w:val="20"/>
          <w:lang w:val="es-AR"/>
        </w:rPr>
        <w:t xml:space="preserve"> </w:t>
      </w:r>
      <w:r w:rsidRPr="001045BB">
        <w:rPr>
          <w:rFonts w:ascii="Verdana" w:hAnsi="Verdana"/>
          <w:color w:val="000000"/>
          <w:sz w:val="20"/>
          <w:lang w:val="es-AR"/>
        </w:rPr>
        <w:t>en</w:t>
      </w:r>
      <w:r w:rsidRPr="001045BB">
        <w:rPr>
          <w:rFonts w:ascii="Verdana" w:hAnsi="Verdana"/>
          <w:color w:val="000000"/>
          <w:spacing w:val="32"/>
          <w:sz w:val="20"/>
          <w:lang w:val="es-AR"/>
        </w:rPr>
        <w:t xml:space="preserve"> </w:t>
      </w:r>
      <w:r w:rsidRPr="001045BB">
        <w:rPr>
          <w:rFonts w:ascii="Verdana" w:hAnsi="Verdana"/>
          <w:color w:val="000000"/>
          <w:sz w:val="20"/>
          <w:lang w:val="es-AR"/>
        </w:rPr>
        <w:t>el</w:t>
      </w:r>
      <w:r w:rsidRPr="001045BB">
        <w:rPr>
          <w:rFonts w:ascii="Verdana" w:hAnsi="Verdana"/>
          <w:color w:val="000000"/>
          <w:spacing w:val="33"/>
          <w:sz w:val="20"/>
          <w:lang w:val="es-AR"/>
        </w:rPr>
        <w:t xml:space="preserve"> </w:t>
      </w:r>
      <w:r w:rsidRPr="001045BB">
        <w:rPr>
          <w:rFonts w:ascii="Verdana" w:hAnsi="Verdana"/>
          <w:color w:val="000000"/>
          <w:sz w:val="20"/>
          <w:lang w:val="es-AR"/>
        </w:rPr>
        <w:t>agua.</w:t>
      </w:r>
      <w:r w:rsidRPr="001045BB">
        <w:rPr>
          <w:rFonts w:ascii="Verdana" w:hAnsi="Verdana"/>
          <w:color w:val="000000"/>
          <w:spacing w:val="32"/>
          <w:sz w:val="20"/>
          <w:lang w:val="es-AR"/>
        </w:rPr>
        <w:t xml:space="preserve"> </w:t>
      </w:r>
      <w:r w:rsidRPr="001045BB">
        <w:rPr>
          <w:rFonts w:ascii="Verdana" w:hAnsi="Verdana"/>
          <w:color w:val="000000"/>
          <w:sz w:val="20"/>
          <w:lang w:val="es-AR"/>
        </w:rPr>
        <w:t>Esa</w:t>
      </w:r>
      <w:r w:rsidRPr="001045BB">
        <w:rPr>
          <w:rFonts w:ascii="Verdana" w:hAnsi="Verdana"/>
          <w:color w:val="000000"/>
          <w:spacing w:val="32"/>
          <w:sz w:val="20"/>
          <w:lang w:val="es-AR"/>
        </w:rPr>
        <w:t xml:space="preserve"> </w:t>
      </w:r>
      <w:r w:rsidRPr="001045BB">
        <w:rPr>
          <w:rFonts w:ascii="Verdana" w:hAnsi="Verdana"/>
          <w:color w:val="000000"/>
          <w:sz w:val="20"/>
          <w:lang w:val="es-AR"/>
        </w:rPr>
        <w:t>conjetura</w:t>
      </w:r>
      <w:r w:rsidRPr="001045BB">
        <w:rPr>
          <w:rFonts w:ascii="Verdana" w:hAnsi="Verdana"/>
          <w:color w:val="000000"/>
          <w:spacing w:val="32"/>
          <w:sz w:val="20"/>
          <w:lang w:val="es-AR"/>
        </w:rPr>
        <w:t xml:space="preserve"> </w:t>
      </w:r>
      <w:r w:rsidRPr="001045BB">
        <w:rPr>
          <w:rFonts w:ascii="Verdana" w:hAnsi="Verdana"/>
          <w:color w:val="000000"/>
          <w:sz w:val="20"/>
          <w:lang w:val="es-AR"/>
        </w:rPr>
        <w:t>es</w:t>
      </w:r>
      <w:r w:rsidRPr="001045BB">
        <w:rPr>
          <w:rFonts w:ascii="Verdana" w:hAnsi="Verdana"/>
          <w:color w:val="000000"/>
          <w:spacing w:val="32"/>
          <w:sz w:val="20"/>
          <w:lang w:val="es-AR"/>
        </w:rPr>
        <w:t xml:space="preserve"> </w:t>
      </w:r>
      <w:r w:rsidRPr="001045BB">
        <w:rPr>
          <w:rFonts w:ascii="Verdana" w:hAnsi="Verdana"/>
          <w:color w:val="000000"/>
          <w:sz w:val="20"/>
          <w:lang w:val="es-AR"/>
        </w:rPr>
        <w:t>errónea,</w:t>
      </w:r>
      <w:r w:rsidRPr="001045BB">
        <w:rPr>
          <w:rFonts w:ascii="Verdana" w:hAnsi="Verdana"/>
          <w:color w:val="000000"/>
          <w:spacing w:val="32"/>
          <w:sz w:val="20"/>
          <w:lang w:val="es-AR"/>
        </w:rPr>
        <w:t xml:space="preserve"> </w:t>
      </w:r>
      <w:r w:rsidRPr="001045BB">
        <w:rPr>
          <w:rFonts w:ascii="Verdana" w:hAnsi="Verdana"/>
          <w:color w:val="000000"/>
          <w:sz w:val="20"/>
          <w:lang w:val="es-AR"/>
        </w:rPr>
        <w:t>pero</w:t>
      </w:r>
      <w:r w:rsidRPr="001045BB">
        <w:rPr>
          <w:rFonts w:ascii="Verdana" w:hAnsi="Verdana"/>
          <w:color w:val="000000"/>
          <w:spacing w:val="30"/>
          <w:sz w:val="20"/>
          <w:lang w:val="es-AR"/>
        </w:rPr>
        <w:t xml:space="preserve"> </w:t>
      </w:r>
      <w:r w:rsidRPr="001045BB">
        <w:rPr>
          <w:rFonts w:ascii="Verdana" w:hAnsi="Verdana"/>
          <w:color w:val="000000"/>
          <w:sz w:val="20"/>
          <w:lang w:val="es-AR"/>
        </w:rPr>
        <w:t>hubiera</w:t>
      </w:r>
      <w:r w:rsidRPr="001045BB">
        <w:rPr>
          <w:rFonts w:ascii="Verdana" w:hAnsi="Verdana"/>
          <w:color w:val="000000"/>
          <w:spacing w:val="32"/>
          <w:sz w:val="20"/>
          <w:lang w:val="es-AR"/>
        </w:rPr>
        <w:t xml:space="preserve"> </w:t>
      </w:r>
      <w:r w:rsidRPr="001045BB">
        <w:rPr>
          <w:rFonts w:ascii="Verdana" w:hAnsi="Verdana"/>
          <w:color w:val="000000"/>
          <w:sz w:val="20"/>
          <w:lang w:val="es-AR"/>
        </w:rPr>
        <w:t>debido</w:t>
      </w:r>
      <w:r w:rsidRPr="001045BB">
        <w:rPr>
          <w:rFonts w:ascii="Verdana" w:hAnsi="Verdana"/>
          <w:color w:val="000000"/>
          <w:spacing w:val="32"/>
          <w:sz w:val="20"/>
          <w:lang w:val="es-AR"/>
        </w:rPr>
        <w:t xml:space="preserve"> </w:t>
      </w:r>
      <w:r w:rsidRPr="001045BB">
        <w:rPr>
          <w:rFonts w:ascii="Verdana" w:hAnsi="Verdana"/>
          <w:color w:val="000000"/>
          <w:sz w:val="20"/>
          <w:lang w:val="es-AR"/>
        </w:rPr>
        <w:t>sugerirme</w:t>
      </w:r>
      <w:r w:rsidRPr="001045BB">
        <w:rPr>
          <w:rFonts w:ascii="Verdana" w:hAnsi="Verdana"/>
          <w:color w:val="000000"/>
          <w:spacing w:val="32"/>
          <w:sz w:val="20"/>
          <w:lang w:val="es-AR"/>
        </w:rPr>
        <w:t xml:space="preserve"> </w:t>
      </w:r>
      <w:r w:rsidRPr="001045BB">
        <w:rPr>
          <w:rFonts w:ascii="Verdana" w:hAnsi="Verdana"/>
          <w:color w:val="000000"/>
          <w:sz w:val="20"/>
          <w:lang w:val="es-AR"/>
        </w:rPr>
        <w:t>la</w:t>
      </w:r>
      <w:r w:rsidRPr="001045BB">
        <w:rPr>
          <w:rFonts w:ascii="Verdana" w:hAnsi="Verdana"/>
          <w:color w:val="000000"/>
          <w:spacing w:val="32"/>
          <w:sz w:val="20"/>
          <w:lang w:val="es-AR"/>
        </w:rPr>
        <w:t xml:space="preserve"> </w:t>
      </w:r>
      <w:r w:rsidRPr="001045BB">
        <w:rPr>
          <w:rFonts w:ascii="Verdana" w:hAnsi="Verdana"/>
          <w:color w:val="000000"/>
          <w:sz w:val="20"/>
          <w:lang w:val="es-AR"/>
        </w:rPr>
        <w:t>verdadera</w:t>
      </w:r>
      <w:r w:rsidRPr="001045BB">
        <w:rPr>
          <w:rFonts w:ascii="Verdana" w:hAnsi="Verdana"/>
          <w:color w:val="000000"/>
          <w:spacing w:val="32"/>
          <w:sz w:val="20"/>
          <w:lang w:val="es-AR"/>
        </w:rPr>
        <w:t xml:space="preserve"> </w:t>
      </w:r>
      <w:r w:rsidRPr="001045BB">
        <w:rPr>
          <w:rFonts w:ascii="Verdana" w:hAnsi="Verdana"/>
          <w:color w:val="000000"/>
          <w:sz w:val="20"/>
          <w:lang w:val="es-AR"/>
        </w:rPr>
        <w:t>(la</w:t>
      </w:r>
      <w:r w:rsidRPr="001045BB">
        <w:rPr>
          <w:rFonts w:ascii="Verdana" w:hAnsi="Verdana"/>
          <w:color w:val="000000"/>
          <w:spacing w:val="32"/>
          <w:sz w:val="20"/>
          <w:lang w:val="es-AR"/>
        </w:rPr>
        <w:t xml:space="preserve"> </w:t>
      </w:r>
      <w:r w:rsidRPr="001045BB">
        <w:rPr>
          <w:rFonts w:ascii="Verdana" w:hAnsi="Verdana"/>
          <w:color w:val="000000"/>
          <w:sz w:val="20"/>
          <w:lang w:val="es-AR"/>
        </w:rPr>
        <w:t xml:space="preserve">que hoy creo la verdadera), que a la vez es más simple y más inaudita. De un modo casi mágico la descubrí en el tratado </w:t>
      </w:r>
      <w:r w:rsidRPr="001045BB">
        <w:rPr>
          <w:rFonts w:ascii="Verdana" w:hAnsi="Verdana"/>
          <w:i/>
          <w:color w:val="000000"/>
          <w:sz w:val="20"/>
          <w:lang w:val="es-AR"/>
        </w:rPr>
        <w:t xml:space="preserve">De Omnipotentia, </w:t>
      </w:r>
      <w:r w:rsidRPr="001045BB">
        <w:rPr>
          <w:rFonts w:ascii="Verdana" w:hAnsi="Verdana"/>
          <w:color w:val="000000"/>
          <w:sz w:val="20"/>
          <w:lang w:val="es-AR"/>
        </w:rPr>
        <w:t xml:space="preserve">de Pier Damiani, a cuyo estudio me llevaron dos versos del canto XXI del </w:t>
      </w:r>
      <w:r w:rsidRPr="001045BB">
        <w:rPr>
          <w:rFonts w:ascii="Verdana" w:hAnsi="Verdana"/>
          <w:i/>
          <w:color w:val="000000"/>
          <w:sz w:val="20"/>
          <w:lang w:val="es-AR"/>
        </w:rPr>
        <w:t xml:space="preserve">Paradiso, </w:t>
      </w:r>
      <w:r w:rsidRPr="001045BB">
        <w:rPr>
          <w:rFonts w:ascii="Verdana" w:hAnsi="Verdana"/>
          <w:color w:val="000000"/>
          <w:sz w:val="20"/>
          <w:lang w:val="es-AR"/>
        </w:rPr>
        <w:t>que plantean precisamente un problema de identidad. En el quinto capítulo de aquel tratado, Pier Damiani sostiene, contra Aristóteles y contra Fredegario de Tours, que Dios puede efectuar que no haya sido lo que alguna vez fue. Leí esas viejas discusiones teológicas y empecé a comprender la trágica historia de don Pedro Damián.</w:t>
      </w:r>
    </w:p>
    <w:p w14:paraId="1E344B9E"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 xml:space="preserve">La adivino así. Damián se portó como un cobarde en el campo de Masoller, y dedicó la vida a corregir esa bochornosa flaqueza. Volvió a Entre Ríos; no alzó la mano a ningún hombre, no </w:t>
      </w:r>
      <w:r w:rsidRPr="001045BB">
        <w:rPr>
          <w:rFonts w:ascii="Verdana" w:hAnsi="Verdana"/>
          <w:i/>
          <w:color w:val="000000"/>
          <w:sz w:val="20"/>
          <w:lang w:val="es-AR"/>
        </w:rPr>
        <w:t xml:space="preserve">marcó </w:t>
      </w:r>
      <w:r w:rsidRPr="001045BB">
        <w:rPr>
          <w:rFonts w:ascii="Verdana" w:hAnsi="Verdana"/>
          <w:color w:val="000000"/>
          <w:sz w:val="20"/>
          <w:lang w:val="es-AR"/>
        </w:rPr>
        <w:t>a nadie, no buscó fama de valiente, pero en los campos del Ñancay se hizo duro, lidiando con el monte y la hacienda chúcara. Fue preparando, sin duda sin saberlo, el milagro. Pensó con</w:t>
      </w:r>
      <w:r w:rsidRPr="001045BB">
        <w:rPr>
          <w:rFonts w:ascii="Verdana" w:hAnsi="Verdana"/>
          <w:color w:val="000000"/>
          <w:spacing w:val="80"/>
          <w:w w:val="150"/>
          <w:sz w:val="20"/>
          <w:lang w:val="es-AR"/>
        </w:rPr>
        <w:t xml:space="preserve"> </w:t>
      </w:r>
      <w:r w:rsidRPr="001045BB">
        <w:rPr>
          <w:rFonts w:ascii="Verdana" w:hAnsi="Verdana"/>
          <w:color w:val="000000"/>
          <w:sz w:val="20"/>
          <w:lang w:val="es-AR"/>
        </w:rPr>
        <w:t>lo más hondo: Si el destino me trae otra batalla, yo sabré merecerla. Durante cuarenta años la aguardó con oscura esperanza, y el destino al fin se la trajo, en la hora de su muerte. La trajo en forma de delirio pero ya los griegos sabían que somos las sombras de un sueño. En la agonía revivió su batalla, y se condujo como un hombre y encabezó la carga final y una bala lo acertó en pleno pecho. Así, en 1946, por obra de una larga pasión, Pedro Damián murió en la derrota de Masoller, que ocurrió entre el invierno y la primavera de 1904.</w:t>
      </w:r>
    </w:p>
    <w:p w14:paraId="5745B71A"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En la Suma Teológica se niega que Dios pueda hacer que lo pasado no haya sido, pero nada se</w:t>
      </w:r>
      <w:r w:rsidRPr="001045BB">
        <w:rPr>
          <w:rFonts w:ascii="Verdana" w:hAnsi="Verdana"/>
          <w:color w:val="000000"/>
          <w:spacing w:val="40"/>
          <w:sz w:val="20"/>
          <w:lang w:val="es-AR"/>
        </w:rPr>
        <w:t xml:space="preserve"> </w:t>
      </w:r>
      <w:r w:rsidRPr="001045BB">
        <w:rPr>
          <w:rFonts w:ascii="Verdana" w:hAnsi="Verdana"/>
          <w:color w:val="000000"/>
          <w:sz w:val="20"/>
          <w:lang w:val="es-AR"/>
        </w:rPr>
        <w:t>dice</w:t>
      </w:r>
      <w:r w:rsidRPr="001045BB">
        <w:rPr>
          <w:rFonts w:ascii="Verdana" w:hAnsi="Verdana"/>
          <w:color w:val="000000"/>
          <w:spacing w:val="21"/>
          <w:sz w:val="20"/>
          <w:lang w:val="es-AR"/>
        </w:rPr>
        <w:t xml:space="preserve"> </w:t>
      </w:r>
      <w:r w:rsidRPr="001045BB">
        <w:rPr>
          <w:rFonts w:ascii="Verdana" w:hAnsi="Verdana"/>
          <w:color w:val="000000"/>
          <w:sz w:val="20"/>
          <w:lang w:val="es-AR"/>
        </w:rPr>
        <w:t>de</w:t>
      </w:r>
      <w:r w:rsidRPr="001045BB">
        <w:rPr>
          <w:rFonts w:ascii="Verdana" w:hAnsi="Verdana"/>
          <w:color w:val="000000"/>
          <w:spacing w:val="21"/>
          <w:sz w:val="20"/>
          <w:lang w:val="es-AR"/>
        </w:rPr>
        <w:t xml:space="preserve"> </w:t>
      </w:r>
      <w:r w:rsidRPr="001045BB">
        <w:rPr>
          <w:rFonts w:ascii="Verdana" w:hAnsi="Verdana"/>
          <w:color w:val="000000"/>
          <w:sz w:val="20"/>
          <w:lang w:val="es-AR"/>
        </w:rPr>
        <w:t>la</w:t>
      </w:r>
      <w:r w:rsidRPr="001045BB">
        <w:rPr>
          <w:rFonts w:ascii="Verdana" w:hAnsi="Verdana"/>
          <w:color w:val="000000"/>
          <w:spacing w:val="21"/>
          <w:sz w:val="20"/>
          <w:lang w:val="es-AR"/>
        </w:rPr>
        <w:t xml:space="preserve"> </w:t>
      </w:r>
      <w:r w:rsidRPr="001045BB">
        <w:rPr>
          <w:rFonts w:ascii="Verdana" w:hAnsi="Verdana"/>
          <w:color w:val="000000"/>
          <w:sz w:val="20"/>
          <w:lang w:val="es-AR"/>
        </w:rPr>
        <w:t>intrincada</w:t>
      </w:r>
      <w:r w:rsidRPr="001045BB">
        <w:rPr>
          <w:rFonts w:ascii="Verdana" w:hAnsi="Verdana"/>
          <w:color w:val="000000"/>
          <w:spacing w:val="19"/>
          <w:sz w:val="20"/>
          <w:lang w:val="es-AR"/>
        </w:rPr>
        <w:t xml:space="preserve"> </w:t>
      </w:r>
      <w:r w:rsidRPr="001045BB">
        <w:rPr>
          <w:rFonts w:ascii="Verdana" w:hAnsi="Verdana"/>
          <w:color w:val="000000"/>
          <w:sz w:val="20"/>
          <w:lang w:val="es-AR"/>
        </w:rPr>
        <w:t>concatenación</w:t>
      </w:r>
      <w:r w:rsidRPr="001045BB">
        <w:rPr>
          <w:rFonts w:ascii="Verdana" w:hAnsi="Verdana"/>
          <w:color w:val="000000"/>
          <w:spacing w:val="21"/>
          <w:sz w:val="20"/>
          <w:lang w:val="es-AR"/>
        </w:rPr>
        <w:t xml:space="preserve"> </w:t>
      </w:r>
      <w:r w:rsidRPr="001045BB">
        <w:rPr>
          <w:rFonts w:ascii="Verdana" w:hAnsi="Verdana"/>
          <w:color w:val="000000"/>
          <w:sz w:val="20"/>
          <w:lang w:val="es-AR"/>
        </w:rPr>
        <w:t>de</w:t>
      </w:r>
      <w:r w:rsidRPr="001045BB">
        <w:rPr>
          <w:rFonts w:ascii="Verdana" w:hAnsi="Verdana"/>
          <w:color w:val="000000"/>
          <w:spacing w:val="21"/>
          <w:sz w:val="20"/>
          <w:lang w:val="es-AR"/>
        </w:rPr>
        <w:t xml:space="preserve"> </w:t>
      </w:r>
      <w:r w:rsidRPr="001045BB">
        <w:rPr>
          <w:rFonts w:ascii="Verdana" w:hAnsi="Verdana"/>
          <w:color w:val="000000"/>
          <w:sz w:val="20"/>
          <w:lang w:val="es-AR"/>
        </w:rPr>
        <w:t>causas</w:t>
      </w:r>
      <w:r w:rsidRPr="001045BB">
        <w:rPr>
          <w:rFonts w:ascii="Verdana" w:hAnsi="Verdana"/>
          <w:color w:val="000000"/>
          <w:spacing w:val="21"/>
          <w:sz w:val="20"/>
          <w:lang w:val="es-AR"/>
        </w:rPr>
        <w:t xml:space="preserve"> </w:t>
      </w:r>
      <w:r w:rsidRPr="001045BB">
        <w:rPr>
          <w:rFonts w:ascii="Verdana" w:hAnsi="Verdana"/>
          <w:color w:val="000000"/>
          <w:sz w:val="20"/>
          <w:lang w:val="es-AR"/>
        </w:rPr>
        <w:t>y</w:t>
      </w:r>
      <w:r w:rsidRPr="001045BB">
        <w:rPr>
          <w:rFonts w:ascii="Verdana" w:hAnsi="Verdana"/>
          <w:color w:val="000000"/>
          <w:spacing w:val="18"/>
          <w:sz w:val="20"/>
          <w:lang w:val="es-AR"/>
        </w:rPr>
        <w:t xml:space="preserve"> </w:t>
      </w:r>
      <w:r w:rsidRPr="001045BB">
        <w:rPr>
          <w:rFonts w:ascii="Verdana" w:hAnsi="Verdana"/>
          <w:color w:val="000000"/>
          <w:sz w:val="20"/>
          <w:lang w:val="es-AR"/>
        </w:rPr>
        <w:t>efectos,</w:t>
      </w:r>
      <w:r w:rsidRPr="001045BB">
        <w:rPr>
          <w:rFonts w:ascii="Verdana" w:hAnsi="Verdana"/>
          <w:color w:val="000000"/>
          <w:spacing w:val="21"/>
          <w:sz w:val="20"/>
          <w:lang w:val="es-AR"/>
        </w:rPr>
        <w:t xml:space="preserve"> </w:t>
      </w:r>
      <w:r w:rsidRPr="001045BB">
        <w:rPr>
          <w:rFonts w:ascii="Verdana" w:hAnsi="Verdana"/>
          <w:color w:val="000000"/>
          <w:sz w:val="20"/>
          <w:lang w:val="es-AR"/>
        </w:rPr>
        <w:t>que</w:t>
      </w:r>
      <w:r w:rsidRPr="001045BB">
        <w:rPr>
          <w:rFonts w:ascii="Verdana" w:hAnsi="Verdana"/>
          <w:color w:val="000000"/>
          <w:spacing w:val="18"/>
          <w:sz w:val="20"/>
          <w:lang w:val="es-AR"/>
        </w:rPr>
        <w:t xml:space="preserve"> </w:t>
      </w:r>
      <w:r w:rsidRPr="001045BB">
        <w:rPr>
          <w:rFonts w:ascii="Verdana" w:hAnsi="Verdana"/>
          <w:color w:val="000000"/>
          <w:sz w:val="20"/>
          <w:lang w:val="es-AR"/>
        </w:rPr>
        <w:t>es</w:t>
      </w:r>
      <w:r w:rsidRPr="001045BB">
        <w:rPr>
          <w:rFonts w:ascii="Verdana" w:hAnsi="Verdana"/>
          <w:color w:val="000000"/>
          <w:spacing w:val="21"/>
          <w:sz w:val="20"/>
          <w:lang w:val="es-AR"/>
        </w:rPr>
        <w:t xml:space="preserve"> </w:t>
      </w:r>
      <w:r w:rsidRPr="001045BB">
        <w:rPr>
          <w:rFonts w:ascii="Verdana" w:hAnsi="Verdana"/>
          <w:color w:val="000000"/>
          <w:sz w:val="20"/>
          <w:lang w:val="es-AR"/>
        </w:rPr>
        <w:t>tan</w:t>
      </w:r>
      <w:r w:rsidRPr="001045BB">
        <w:rPr>
          <w:rFonts w:ascii="Verdana" w:hAnsi="Verdana"/>
          <w:color w:val="000000"/>
          <w:spacing w:val="19"/>
          <w:sz w:val="20"/>
          <w:lang w:val="es-AR"/>
        </w:rPr>
        <w:t xml:space="preserve"> </w:t>
      </w:r>
      <w:r w:rsidRPr="001045BB">
        <w:rPr>
          <w:rFonts w:ascii="Verdana" w:hAnsi="Verdana"/>
          <w:color w:val="000000"/>
          <w:sz w:val="20"/>
          <w:lang w:val="es-AR"/>
        </w:rPr>
        <w:t>vasta</w:t>
      </w:r>
      <w:r w:rsidRPr="001045BB">
        <w:rPr>
          <w:rFonts w:ascii="Verdana" w:hAnsi="Verdana"/>
          <w:color w:val="000000"/>
          <w:spacing w:val="19"/>
          <w:sz w:val="20"/>
          <w:lang w:val="es-AR"/>
        </w:rPr>
        <w:t xml:space="preserve"> </w:t>
      </w:r>
      <w:r w:rsidRPr="001045BB">
        <w:rPr>
          <w:rFonts w:ascii="Verdana" w:hAnsi="Verdana"/>
          <w:color w:val="000000"/>
          <w:sz w:val="20"/>
          <w:lang w:val="es-AR"/>
        </w:rPr>
        <w:t>y</w:t>
      </w:r>
      <w:r w:rsidRPr="001045BB">
        <w:rPr>
          <w:rFonts w:ascii="Verdana" w:hAnsi="Verdana"/>
          <w:color w:val="000000"/>
          <w:spacing w:val="21"/>
          <w:sz w:val="20"/>
          <w:lang w:val="es-AR"/>
        </w:rPr>
        <w:t xml:space="preserve"> </w:t>
      </w:r>
      <w:r w:rsidRPr="001045BB">
        <w:rPr>
          <w:rFonts w:ascii="Verdana" w:hAnsi="Verdana"/>
          <w:color w:val="000000"/>
          <w:sz w:val="20"/>
          <w:lang w:val="es-AR"/>
        </w:rPr>
        <w:t>tan</w:t>
      </w:r>
      <w:r w:rsidRPr="001045BB">
        <w:rPr>
          <w:rFonts w:ascii="Verdana" w:hAnsi="Verdana"/>
          <w:color w:val="000000"/>
          <w:spacing w:val="18"/>
          <w:sz w:val="20"/>
          <w:lang w:val="es-AR"/>
        </w:rPr>
        <w:t xml:space="preserve"> </w:t>
      </w:r>
      <w:r w:rsidRPr="001045BB">
        <w:rPr>
          <w:rFonts w:ascii="Verdana" w:hAnsi="Verdana"/>
          <w:color w:val="000000"/>
          <w:sz w:val="20"/>
          <w:lang w:val="es-AR"/>
        </w:rPr>
        <w:t>íntima</w:t>
      </w:r>
      <w:r w:rsidRPr="001045BB">
        <w:rPr>
          <w:rFonts w:ascii="Verdana" w:hAnsi="Verdana"/>
          <w:color w:val="000000"/>
          <w:spacing w:val="21"/>
          <w:sz w:val="20"/>
          <w:lang w:val="es-AR"/>
        </w:rPr>
        <w:t xml:space="preserve"> </w:t>
      </w:r>
      <w:r w:rsidRPr="001045BB">
        <w:rPr>
          <w:rFonts w:ascii="Verdana" w:hAnsi="Verdana"/>
          <w:color w:val="000000"/>
          <w:sz w:val="20"/>
          <w:lang w:val="es-AR"/>
        </w:rPr>
        <w:t>que</w:t>
      </w:r>
      <w:r w:rsidRPr="001045BB">
        <w:rPr>
          <w:rFonts w:ascii="Verdana" w:hAnsi="Verdana"/>
          <w:color w:val="000000"/>
          <w:spacing w:val="21"/>
          <w:sz w:val="20"/>
          <w:lang w:val="es-AR"/>
        </w:rPr>
        <w:t xml:space="preserve"> </w:t>
      </w:r>
      <w:r w:rsidRPr="001045BB">
        <w:rPr>
          <w:rFonts w:ascii="Verdana" w:hAnsi="Verdana"/>
          <w:color w:val="000000"/>
          <w:sz w:val="20"/>
          <w:lang w:val="es-AR"/>
        </w:rPr>
        <w:t xml:space="preserve">acaso no cabría anular </w:t>
      </w:r>
      <w:r w:rsidRPr="001045BB">
        <w:rPr>
          <w:rFonts w:ascii="Verdana" w:hAnsi="Verdana"/>
          <w:i/>
          <w:color w:val="000000"/>
          <w:sz w:val="20"/>
          <w:lang w:val="es-AR"/>
        </w:rPr>
        <w:t xml:space="preserve">un solo </w:t>
      </w:r>
      <w:r w:rsidRPr="001045BB">
        <w:rPr>
          <w:rFonts w:ascii="Verdana" w:hAnsi="Verdana"/>
          <w:color w:val="000000"/>
          <w:sz w:val="20"/>
          <w:lang w:val="es-AR"/>
        </w:rPr>
        <w:t>hecho remoto, por insignificante que fuera, sin invalidar el presente. Modificar</w:t>
      </w:r>
      <w:r w:rsidRPr="001045BB">
        <w:rPr>
          <w:rFonts w:ascii="Verdana" w:hAnsi="Verdana"/>
          <w:color w:val="000000"/>
          <w:spacing w:val="27"/>
          <w:sz w:val="20"/>
          <w:lang w:val="es-AR"/>
        </w:rPr>
        <w:t xml:space="preserve"> </w:t>
      </w:r>
      <w:r w:rsidRPr="001045BB">
        <w:rPr>
          <w:rFonts w:ascii="Verdana" w:hAnsi="Verdana"/>
          <w:color w:val="000000"/>
          <w:sz w:val="20"/>
          <w:lang w:val="es-AR"/>
        </w:rPr>
        <w:t>el</w:t>
      </w:r>
      <w:r w:rsidRPr="001045BB">
        <w:rPr>
          <w:rFonts w:ascii="Verdana" w:hAnsi="Verdana"/>
          <w:color w:val="000000"/>
          <w:spacing w:val="25"/>
          <w:sz w:val="20"/>
          <w:lang w:val="es-AR"/>
        </w:rPr>
        <w:t xml:space="preserve"> </w:t>
      </w:r>
      <w:r w:rsidRPr="001045BB">
        <w:rPr>
          <w:rFonts w:ascii="Verdana" w:hAnsi="Verdana"/>
          <w:color w:val="000000"/>
          <w:sz w:val="20"/>
          <w:lang w:val="es-AR"/>
        </w:rPr>
        <w:t>pasado</w:t>
      </w:r>
      <w:r w:rsidRPr="001045BB">
        <w:rPr>
          <w:rFonts w:ascii="Verdana" w:hAnsi="Verdana"/>
          <w:color w:val="000000"/>
          <w:spacing w:val="26"/>
          <w:sz w:val="20"/>
          <w:lang w:val="es-AR"/>
        </w:rPr>
        <w:t xml:space="preserve"> </w:t>
      </w:r>
      <w:r w:rsidRPr="001045BB">
        <w:rPr>
          <w:rFonts w:ascii="Verdana" w:hAnsi="Verdana"/>
          <w:color w:val="000000"/>
          <w:sz w:val="20"/>
          <w:lang w:val="es-AR"/>
        </w:rPr>
        <w:t>no</w:t>
      </w:r>
      <w:r w:rsidRPr="001045BB">
        <w:rPr>
          <w:rFonts w:ascii="Verdana" w:hAnsi="Verdana"/>
          <w:color w:val="000000"/>
          <w:spacing w:val="26"/>
          <w:sz w:val="20"/>
          <w:lang w:val="es-AR"/>
        </w:rPr>
        <w:t xml:space="preserve"> </w:t>
      </w:r>
      <w:r w:rsidRPr="001045BB">
        <w:rPr>
          <w:rFonts w:ascii="Verdana" w:hAnsi="Verdana"/>
          <w:color w:val="000000"/>
          <w:sz w:val="20"/>
          <w:lang w:val="es-AR"/>
        </w:rPr>
        <w:t>es</w:t>
      </w:r>
      <w:r w:rsidRPr="001045BB">
        <w:rPr>
          <w:rFonts w:ascii="Verdana" w:hAnsi="Verdana"/>
          <w:color w:val="000000"/>
          <w:spacing w:val="26"/>
          <w:sz w:val="20"/>
          <w:lang w:val="es-AR"/>
        </w:rPr>
        <w:t xml:space="preserve"> </w:t>
      </w:r>
      <w:r w:rsidRPr="001045BB">
        <w:rPr>
          <w:rFonts w:ascii="Verdana" w:hAnsi="Verdana"/>
          <w:color w:val="000000"/>
          <w:sz w:val="20"/>
          <w:lang w:val="es-AR"/>
        </w:rPr>
        <w:t>modificar</w:t>
      </w:r>
      <w:r w:rsidRPr="001045BB">
        <w:rPr>
          <w:rFonts w:ascii="Verdana" w:hAnsi="Verdana"/>
          <w:color w:val="000000"/>
          <w:spacing w:val="25"/>
          <w:sz w:val="20"/>
          <w:lang w:val="es-AR"/>
        </w:rPr>
        <w:t xml:space="preserve"> </w:t>
      </w:r>
      <w:r w:rsidRPr="001045BB">
        <w:rPr>
          <w:rFonts w:ascii="Verdana" w:hAnsi="Verdana"/>
          <w:color w:val="000000"/>
          <w:sz w:val="20"/>
          <w:lang w:val="es-AR"/>
        </w:rPr>
        <w:t>un</w:t>
      </w:r>
      <w:r w:rsidRPr="001045BB">
        <w:rPr>
          <w:rFonts w:ascii="Verdana" w:hAnsi="Verdana"/>
          <w:color w:val="000000"/>
          <w:spacing w:val="26"/>
          <w:sz w:val="20"/>
          <w:lang w:val="es-AR"/>
        </w:rPr>
        <w:t xml:space="preserve"> </w:t>
      </w:r>
      <w:r w:rsidRPr="001045BB">
        <w:rPr>
          <w:rFonts w:ascii="Verdana" w:hAnsi="Verdana"/>
          <w:color w:val="000000"/>
          <w:sz w:val="20"/>
          <w:lang w:val="es-AR"/>
        </w:rPr>
        <w:t>solo</w:t>
      </w:r>
      <w:r w:rsidRPr="001045BB">
        <w:rPr>
          <w:rFonts w:ascii="Verdana" w:hAnsi="Verdana"/>
          <w:color w:val="000000"/>
          <w:spacing w:val="27"/>
          <w:sz w:val="20"/>
          <w:lang w:val="es-AR"/>
        </w:rPr>
        <w:t xml:space="preserve"> </w:t>
      </w:r>
      <w:r w:rsidRPr="001045BB">
        <w:rPr>
          <w:rFonts w:ascii="Verdana" w:hAnsi="Verdana"/>
          <w:color w:val="000000"/>
          <w:sz w:val="20"/>
          <w:lang w:val="es-AR"/>
        </w:rPr>
        <w:t>hecho;</w:t>
      </w:r>
      <w:r w:rsidRPr="001045BB">
        <w:rPr>
          <w:rFonts w:ascii="Verdana" w:hAnsi="Verdana"/>
          <w:color w:val="000000"/>
          <w:spacing w:val="26"/>
          <w:sz w:val="20"/>
          <w:lang w:val="es-AR"/>
        </w:rPr>
        <w:t xml:space="preserve"> </w:t>
      </w:r>
      <w:r w:rsidRPr="001045BB">
        <w:rPr>
          <w:rFonts w:ascii="Verdana" w:hAnsi="Verdana"/>
          <w:color w:val="000000"/>
          <w:sz w:val="20"/>
          <w:lang w:val="es-AR"/>
        </w:rPr>
        <w:t>es</w:t>
      </w:r>
      <w:r w:rsidRPr="001045BB">
        <w:rPr>
          <w:rFonts w:ascii="Verdana" w:hAnsi="Verdana"/>
          <w:color w:val="000000"/>
          <w:spacing w:val="26"/>
          <w:sz w:val="20"/>
          <w:lang w:val="es-AR"/>
        </w:rPr>
        <w:t xml:space="preserve"> </w:t>
      </w:r>
      <w:r w:rsidRPr="001045BB">
        <w:rPr>
          <w:rFonts w:ascii="Verdana" w:hAnsi="Verdana"/>
          <w:color w:val="000000"/>
          <w:sz w:val="20"/>
          <w:lang w:val="es-AR"/>
        </w:rPr>
        <w:t>anular</w:t>
      </w:r>
      <w:r w:rsidRPr="001045BB">
        <w:rPr>
          <w:rFonts w:ascii="Verdana" w:hAnsi="Verdana"/>
          <w:color w:val="000000"/>
          <w:spacing w:val="26"/>
          <w:sz w:val="20"/>
          <w:lang w:val="es-AR"/>
        </w:rPr>
        <w:t xml:space="preserve"> </w:t>
      </w:r>
      <w:r w:rsidRPr="001045BB">
        <w:rPr>
          <w:rFonts w:ascii="Verdana" w:hAnsi="Verdana"/>
          <w:color w:val="000000"/>
          <w:sz w:val="20"/>
          <w:lang w:val="es-AR"/>
        </w:rPr>
        <w:t>sus</w:t>
      </w:r>
      <w:r w:rsidRPr="001045BB">
        <w:rPr>
          <w:rFonts w:ascii="Verdana" w:hAnsi="Verdana"/>
          <w:color w:val="000000"/>
          <w:spacing w:val="26"/>
          <w:sz w:val="20"/>
          <w:lang w:val="es-AR"/>
        </w:rPr>
        <w:t xml:space="preserve"> </w:t>
      </w:r>
      <w:r w:rsidRPr="001045BB">
        <w:rPr>
          <w:rFonts w:ascii="Verdana" w:hAnsi="Verdana"/>
          <w:color w:val="000000"/>
          <w:sz w:val="20"/>
          <w:lang w:val="es-AR"/>
        </w:rPr>
        <w:t>consecuencias,</w:t>
      </w:r>
      <w:r w:rsidRPr="001045BB">
        <w:rPr>
          <w:rFonts w:ascii="Verdana" w:hAnsi="Verdana"/>
          <w:color w:val="000000"/>
          <w:spacing w:val="26"/>
          <w:sz w:val="20"/>
          <w:lang w:val="es-AR"/>
        </w:rPr>
        <w:t xml:space="preserve"> </w:t>
      </w:r>
      <w:r w:rsidRPr="001045BB">
        <w:rPr>
          <w:rFonts w:ascii="Verdana" w:hAnsi="Verdana"/>
          <w:color w:val="000000"/>
          <w:sz w:val="20"/>
          <w:lang w:val="es-AR"/>
        </w:rPr>
        <w:t>que</w:t>
      </w:r>
      <w:r w:rsidRPr="001045BB">
        <w:rPr>
          <w:rFonts w:ascii="Verdana" w:hAnsi="Verdana"/>
          <w:color w:val="000000"/>
          <w:spacing w:val="26"/>
          <w:sz w:val="20"/>
          <w:lang w:val="es-AR"/>
        </w:rPr>
        <w:t xml:space="preserve"> </w:t>
      </w:r>
      <w:r w:rsidRPr="001045BB">
        <w:rPr>
          <w:rFonts w:ascii="Verdana" w:hAnsi="Verdana"/>
          <w:color w:val="000000"/>
          <w:sz w:val="20"/>
          <w:lang w:val="es-AR"/>
        </w:rPr>
        <w:t>tienden</w:t>
      </w:r>
      <w:r w:rsidRPr="001045BB">
        <w:rPr>
          <w:rFonts w:ascii="Verdana" w:hAnsi="Verdana"/>
          <w:color w:val="000000"/>
          <w:spacing w:val="26"/>
          <w:sz w:val="20"/>
          <w:lang w:val="es-AR"/>
        </w:rPr>
        <w:t xml:space="preserve"> </w:t>
      </w:r>
      <w:r w:rsidRPr="001045BB">
        <w:rPr>
          <w:rFonts w:ascii="Verdana" w:hAnsi="Verdana"/>
          <w:color w:val="000000"/>
          <w:sz w:val="20"/>
          <w:lang w:val="es-AR"/>
        </w:rPr>
        <w:t>a ser</w:t>
      </w:r>
      <w:r w:rsidRPr="001045BB">
        <w:rPr>
          <w:rFonts w:ascii="Verdana" w:hAnsi="Verdana"/>
          <w:color w:val="000000"/>
          <w:spacing w:val="40"/>
          <w:sz w:val="20"/>
          <w:lang w:val="es-AR"/>
        </w:rPr>
        <w:t xml:space="preserve"> </w:t>
      </w:r>
      <w:r w:rsidRPr="001045BB">
        <w:rPr>
          <w:rFonts w:ascii="Verdana" w:hAnsi="Verdana"/>
          <w:color w:val="000000"/>
          <w:sz w:val="20"/>
          <w:lang w:val="es-AR"/>
        </w:rPr>
        <w:t>infinitas.</w:t>
      </w:r>
      <w:r w:rsidRPr="001045BB">
        <w:rPr>
          <w:rFonts w:ascii="Verdana" w:hAnsi="Verdana"/>
          <w:color w:val="000000"/>
          <w:spacing w:val="40"/>
          <w:sz w:val="20"/>
          <w:lang w:val="es-AR"/>
        </w:rPr>
        <w:t xml:space="preserve"> </w:t>
      </w:r>
      <w:r w:rsidRPr="001045BB">
        <w:rPr>
          <w:rFonts w:ascii="Verdana" w:hAnsi="Verdana"/>
          <w:color w:val="000000"/>
          <w:sz w:val="20"/>
          <w:lang w:val="es-AR"/>
        </w:rPr>
        <w:t>Dicho</w:t>
      </w:r>
      <w:r w:rsidRPr="001045BB">
        <w:rPr>
          <w:rFonts w:ascii="Verdana" w:hAnsi="Verdana"/>
          <w:color w:val="000000"/>
          <w:spacing w:val="40"/>
          <w:sz w:val="20"/>
          <w:lang w:val="es-AR"/>
        </w:rPr>
        <w:t xml:space="preserve"> </w:t>
      </w:r>
      <w:r w:rsidRPr="001045BB">
        <w:rPr>
          <w:rFonts w:ascii="Verdana" w:hAnsi="Verdana"/>
          <w:color w:val="000000"/>
          <w:sz w:val="20"/>
          <w:lang w:val="es-AR"/>
        </w:rPr>
        <w:t>sea</w:t>
      </w:r>
      <w:r w:rsidRPr="001045BB">
        <w:rPr>
          <w:rFonts w:ascii="Verdana" w:hAnsi="Verdana"/>
          <w:color w:val="000000"/>
          <w:spacing w:val="40"/>
          <w:sz w:val="20"/>
          <w:lang w:val="es-AR"/>
        </w:rPr>
        <w:t xml:space="preserve"> </w:t>
      </w:r>
      <w:r w:rsidRPr="001045BB">
        <w:rPr>
          <w:rFonts w:ascii="Verdana" w:hAnsi="Verdana"/>
          <w:color w:val="000000"/>
          <w:sz w:val="20"/>
          <w:lang w:val="es-AR"/>
        </w:rPr>
        <w:t>con</w:t>
      </w:r>
      <w:r w:rsidRPr="001045BB">
        <w:rPr>
          <w:rFonts w:ascii="Verdana" w:hAnsi="Verdana"/>
          <w:color w:val="000000"/>
          <w:spacing w:val="40"/>
          <w:sz w:val="20"/>
          <w:lang w:val="es-AR"/>
        </w:rPr>
        <w:t xml:space="preserve"> </w:t>
      </w:r>
      <w:r w:rsidRPr="001045BB">
        <w:rPr>
          <w:rFonts w:ascii="Verdana" w:hAnsi="Verdana"/>
          <w:color w:val="000000"/>
          <w:sz w:val="20"/>
          <w:lang w:val="es-AR"/>
        </w:rPr>
        <w:t>otras</w:t>
      </w:r>
      <w:r w:rsidRPr="001045BB">
        <w:rPr>
          <w:rFonts w:ascii="Verdana" w:hAnsi="Verdana"/>
          <w:color w:val="000000"/>
          <w:spacing w:val="40"/>
          <w:sz w:val="20"/>
          <w:lang w:val="es-AR"/>
        </w:rPr>
        <w:t xml:space="preserve"> </w:t>
      </w:r>
      <w:r w:rsidRPr="001045BB">
        <w:rPr>
          <w:rFonts w:ascii="Verdana" w:hAnsi="Verdana"/>
          <w:color w:val="000000"/>
          <w:sz w:val="20"/>
          <w:lang w:val="es-AR"/>
        </w:rPr>
        <w:t>palabras;</w:t>
      </w:r>
      <w:r w:rsidRPr="001045BB">
        <w:rPr>
          <w:rFonts w:ascii="Verdana" w:hAnsi="Verdana"/>
          <w:color w:val="000000"/>
          <w:spacing w:val="40"/>
          <w:sz w:val="20"/>
          <w:lang w:val="es-AR"/>
        </w:rPr>
        <w:t xml:space="preserve"> </w:t>
      </w:r>
      <w:r w:rsidRPr="001045BB">
        <w:rPr>
          <w:rFonts w:ascii="Verdana" w:hAnsi="Verdana"/>
          <w:color w:val="000000"/>
          <w:sz w:val="20"/>
          <w:lang w:val="es-AR"/>
        </w:rPr>
        <w:t>es</w:t>
      </w:r>
      <w:r w:rsidRPr="001045BB">
        <w:rPr>
          <w:rFonts w:ascii="Verdana" w:hAnsi="Verdana"/>
          <w:color w:val="000000"/>
          <w:spacing w:val="40"/>
          <w:sz w:val="20"/>
          <w:lang w:val="es-AR"/>
        </w:rPr>
        <w:t xml:space="preserve"> </w:t>
      </w:r>
      <w:r w:rsidRPr="001045BB">
        <w:rPr>
          <w:rFonts w:ascii="Verdana" w:hAnsi="Verdana"/>
          <w:color w:val="000000"/>
          <w:sz w:val="20"/>
          <w:lang w:val="es-AR"/>
        </w:rPr>
        <w:t>crear</w:t>
      </w:r>
      <w:r w:rsidRPr="001045BB">
        <w:rPr>
          <w:rFonts w:ascii="Verdana" w:hAnsi="Verdana"/>
          <w:color w:val="000000"/>
          <w:spacing w:val="40"/>
          <w:sz w:val="20"/>
          <w:lang w:val="es-AR"/>
        </w:rPr>
        <w:t xml:space="preserve"> </w:t>
      </w:r>
      <w:r w:rsidRPr="001045BB">
        <w:rPr>
          <w:rFonts w:ascii="Verdana" w:hAnsi="Verdana"/>
          <w:color w:val="000000"/>
          <w:sz w:val="20"/>
          <w:lang w:val="es-AR"/>
        </w:rPr>
        <w:t>dos</w:t>
      </w:r>
      <w:r w:rsidRPr="001045BB">
        <w:rPr>
          <w:rFonts w:ascii="Verdana" w:hAnsi="Verdana"/>
          <w:color w:val="000000"/>
          <w:spacing w:val="40"/>
          <w:sz w:val="20"/>
          <w:lang w:val="es-AR"/>
        </w:rPr>
        <w:t xml:space="preserve"> </w:t>
      </w:r>
      <w:r w:rsidRPr="001045BB">
        <w:rPr>
          <w:rFonts w:ascii="Verdana" w:hAnsi="Verdana"/>
          <w:color w:val="000000"/>
          <w:sz w:val="20"/>
          <w:lang w:val="es-AR"/>
        </w:rPr>
        <w:t>historias</w:t>
      </w:r>
      <w:r w:rsidRPr="001045BB">
        <w:rPr>
          <w:rFonts w:ascii="Verdana" w:hAnsi="Verdana"/>
          <w:color w:val="000000"/>
          <w:spacing w:val="40"/>
          <w:sz w:val="20"/>
          <w:lang w:val="es-AR"/>
        </w:rPr>
        <w:t xml:space="preserve"> </w:t>
      </w:r>
      <w:r w:rsidRPr="001045BB">
        <w:rPr>
          <w:rFonts w:ascii="Verdana" w:hAnsi="Verdana"/>
          <w:color w:val="000000"/>
          <w:sz w:val="20"/>
          <w:lang w:val="es-AR"/>
        </w:rPr>
        <w:t>universales.</w:t>
      </w:r>
      <w:r w:rsidRPr="001045BB">
        <w:rPr>
          <w:rFonts w:ascii="Verdana" w:hAnsi="Verdana"/>
          <w:color w:val="000000"/>
          <w:spacing w:val="40"/>
          <w:sz w:val="20"/>
          <w:lang w:val="es-AR"/>
        </w:rPr>
        <w:t xml:space="preserve"> </w:t>
      </w:r>
      <w:r w:rsidRPr="001045BB">
        <w:rPr>
          <w:rFonts w:ascii="Verdana" w:hAnsi="Verdana"/>
          <w:color w:val="000000"/>
          <w:sz w:val="20"/>
          <w:lang w:val="es-AR"/>
        </w:rPr>
        <w:t>En</w:t>
      </w:r>
      <w:r w:rsidRPr="001045BB">
        <w:rPr>
          <w:rFonts w:ascii="Verdana" w:hAnsi="Verdana"/>
          <w:color w:val="000000"/>
          <w:spacing w:val="40"/>
          <w:sz w:val="20"/>
          <w:lang w:val="es-AR"/>
        </w:rPr>
        <w:t xml:space="preserve"> </w:t>
      </w:r>
      <w:r w:rsidRPr="001045BB">
        <w:rPr>
          <w:rFonts w:ascii="Verdana" w:hAnsi="Verdana"/>
          <w:color w:val="000000"/>
          <w:sz w:val="20"/>
          <w:lang w:val="es-AR"/>
        </w:rPr>
        <w:t>la</w:t>
      </w:r>
      <w:r w:rsidRPr="001045BB">
        <w:rPr>
          <w:rFonts w:ascii="Verdana" w:hAnsi="Verdana"/>
          <w:color w:val="000000"/>
          <w:spacing w:val="40"/>
          <w:sz w:val="20"/>
          <w:lang w:val="es-AR"/>
        </w:rPr>
        <w:t xml:space="preserve"> </w:t>
      </w:r>
      <w:r w:rsidRPr="001045BB">
        <w:rPr>
          <w:rFonts w:ascii="Verdana" w:hAnsi="Verdana"/>
          <w:color w:val="000000"/>
          <w:sz w:val="20"/>
          <w:lang w:val="es-AR"/>
        </w:rPr>
        <w:t>primera (digamos), Pedro Damián murió en Entre Ríos, en 1946; en la segunda, en Masoller, en 1904.</w:t>
      </w:r>
      <w:r w:rsidRPr="001045BB">
        <w:rPr>
          <w:rFonts w:ascii="Verdana" w:hAnsi="Verdana"/>
          <w:color w:val="000000"/>
          <w:spacing w:val="80"/>
          <w:sz w:val="20"/>
          <w:lang w:val="es-AR"/>
        </w:rPr>
        <w:t xml:space="preserve"> </w:t>
      </w:r>
      <w:r w:rsidRPr="001045BB">
        <w:rPr>
          <w:rFonts w:ascii="Verdana" w:hAnsi="Verdana"/>
          <w:color w:val="000000"/>
          <w:sz w:val="20"/>
          <w:lang w:val="es-AR"/>
        </w:rPr>
        <w:t>Ésta es la que vivimos ahora, pero la supresión de aquélla no fue inmediata y produjo las incoherencias que he referido. En el coronel Dionisio Tabares se cumplieron las diversas etapas:</w:t>
      </w:r>
      <w:r w:rsidRPr="001045BB">
        <w:rPr>
          <w:rFonts w:ascii="Verdana" w:hAnsi="Verdana"/>
          <w:color w:val="000000"/>
          <w:spacing w:val="80"/>
          <w:sz w:val="20"/>
          <w:lang w:val="es-AR"/>
        </w:rPr>
        <w:t xml:space="preserve"> </w:t>
      </w:r>
      <w:r w:rsidRPr="001045BB">
        <w:rPr>
          <w:rFonts w:ascii="Verdana" w:hAnsi="Verdana"/>
          <w:color w:val="000000"/>
          <w:sz w:val="20"/>
          <w:lang w:val="es-AR"/>
        </w:rPr>
        <w:t>al principio recordó que Damián obró como un cobarde; luego, lo olvidó totalmente; luego, recordó</w:t>
      </w:r>
      <w:r w:rsidRPr="001045BB">
        <w:rPr>
          <w:rFonts w:ascii="Verdana" w:hAnsi="Verdana"/>
          <w:color w:val="000000"/>
          <w:spacing w:val="40"/>
          <w:sz w:val="20"/>
          <w:lang w:val="es-AR"/>
        </w:rPr>
        <w:t xml:space="preserve"> </w:t>
      </w:r>
      <w:r w:rsidRPr="001045BB">
        <w:rPr>
          <w:rFonts w:ascii="Verdana" w:hAnsi="Verdana"/>
          <w:color w:val="000000"/>
          <w:sz w:val="20"/>
          <w:lang w:val="es-AR"/>
        </w:rPr>
        <w:t>su</w:t>
      </w:r>
      <w:r w:rsidRPr="001045BB">
        <w:rPr>
          <w:rFonts w:ascii="Verdana" w:hAnsi="Verdana"/>
          <w:color w:val="000000"/>
          <w:spacing w:val="40"/>
          <w:sz w:val="20"/>
          <w:lang w:val="es-AR"/>
        </w:rPr>
        <w:t xml:space="preserve"> </w:t>
      </w:r>
      <w:r w:rsidRPr="001045BB">
        <w:rPr>
          <w:rFonts w:ascii="Verdana" w:hAnsi="Verdana"/>
          <w:color w:val="000000"/>
          <w:sz w:val="20"/>
          <w:lang w:val="es-AR"/>
        </w:rPr>
        <w:t>impetuosa</w:t>
      </w:r>
      <w:r w:rsidRPr="001045BB">
        <w:rPr>
          <w:rFonts w:ascii="Verdana" w:hAnsi="Verdana"/>
          <w:color w:val="000000"/>
          <w:spacing w:val="40"/>
          <w:sz w:val="20"/>
          <w:lang w:val="es-AR"/>
        </w:rPr>
        <w:t xml:space="preserve"> </w:t>
      </w:r>
      <w:r w:rsidRPr="001045BB">
        <w:rPr>
          <w:rFonts w:ascii="Verdana" w:hAnsi="Verdana"/>
          <w:color w:val="000000"/>
          <w:sz w:val="20"/>
          <w:lang w:val="es-AR"/>
        </w:rPr>
        <w:t>muerte.</w:t>
      </w:r>
      <w:r w:rsidRPr="001045BB">
        <w:rPr>
          <w:rFonts w:ascii="Verdana" w:hAnsi="Verdana"/>
          <w:color w:val="000000"/>
          <w:spacing w:val="40"/>
          <w:sz w:val="20"/>
          <w:lang w:val="es-AR"/>
        </w:rPr>
        <w:t xml:space="preserve"> </w:t>
      </w:r>
      <w:r w:rsidRPr="001045BB">
        <w:rPr>
          <w:rFonts w:ascii="Verdana" w:hAnsi="Verdana"/>
          <w:color w:val="000000"/>
          <w:sz w:val="20"/>
          <w:lang w:val="es-AR"/>
        </w:rPr>
        <w:t>No</w:t>
      </w:r>
      <w:r w:rsidRPr="001045BB">
        <w:rPr>
          <w:rFonts w:ascii="Verdana" w:hAnsi="Verdana"/>
          <w:color w:val="000000"/>
          <w:spacing w:val="40"/>
          <w:sz w:val="20"/>
          <w:lang w:val="es-AR"/>
        </w:rPr>
        <w:t xml:space="preserve"> </w:t>
      </w:r>
      <w:r w:rsidRPr="001045BB">
        <w:rPr>
          <w:rFonts w:ascii="Verdana" w:hAnsi="Verdana"/>
          <w:color w:val="000000"/>
          <w:sz w:val="20"/>
          <w:lang w:val="es-AR"/>
        </w:rPr>
        <w:t>menos</w:t>
      </w:r>
      <w:r w:rsidRPr="001045BB">
        <w:rPr>
          <w:rFonts w:ascii="Verdana" w:hAnsi="Verdana"/>
          <w:color w:val="000000"/>
          <w:spacing w:val="40"/>
          <w:sz w:val="20"/>
          <w:lang w:val="es-AR"/>
        </w:rPr>
        <w:t xml:space="preserve"> </w:t>
      </w:r>
      <w:r w:rsidRPr="001045BB">
        <w:rPr>
          <w:rFonts w:ascii="Verdana" w:hAnsi="Verdana"/>
          <w:color w:val="000000"/>
          <w:sz w:val="20"/>
          <w:lang w:val="es-AR"/>
        </w:rPr>
        <w:t>corroborativo</w:t>
      </w:r>
      <w:r w:rsidRPr="001045BB">
        <w:rPr>
          <w:rFonts w:ascii="Verdana" w:hAnsi="Verdana"/>
          <w:color w:val="000000"/>
          <w:spacing w:val="40"/>
          <w:sz w:val="20"/>
          <w:lang w:val="es-AR"/>
        </w:rPr>
        <w:t xml:space="preserve"> </w:t>
      </w:r>
      <w:r w:rsidRPr="001045BB">
        <w:rPr>
          <w:rFonts w:ascii="Verdana" w:hAnsi="Verdana"/>
          <w:color w:val="000000"/>
          <w:sz w:val="20"/>
          <w:lang w:val="es-AR"/>
        </w:rPr>
        <w:t>es</w:t>
      </w:r>
      <w:r w:rsidRPr="001045BB">
        <w:rPr>
          <w:rFonts w:ascii="Verdana" w:hAnsi="Verdana"/>
          <w:color w:val="000000"/>
          <w:spacing w:val="40"/>
          <w:sz w:val="20"/>
          <w:lang w:val="es-AR"/>
        </w:rPr>
        <w:t xml:space="preserve"> </w:t>
      </w:r>
      <w:r w:rsidRPr="001045BB">
        <w:rPr>
          <w:rFonts w:ascii="Verdana" w:hAnsi="Verdana"/>
          <w:color w:val="000000"/>
          <w:sz w:val="20"/>
          <w:lang w:val="es-AR"/>
        </w:rPr>
        <w:t>el</w:t>
      </w:r>
      <w:r w:rsidRPr="001045BB">
        <w:rPr>
          <w:rFonts w:ascii="Verdana" w:hAnsi="Verdana"/>
          <w:color w:val="000000"/>
          <w:spacing w:val="40"/>
          <w:sz w:val="20"/>
          <w:lang w:val="es-AR"/>
        </w:rPr>
        <w:t xml:space="preserve"> </w:t>
      </w:r>
      <w:r w:rsidRPr="001045BB">
        <w:rPr>
          <w:rFonts w:ascii="Verdana" w:hAnsi="Verdana"/>
          <w:color w:val="000000"/>
          <w:sz w:val="20"/>
          <w:lang w:val="es-AR"/>
        </w:rPr>
        <w:t>caso</w:t>
      </w:r>
      <w:r w:rsidRPr="001045BB">
        <w:rPr>
          <w:rFonts w:ascii="Verdana" w:hAnsi="Verdana"/>
          <w:color w:val="000000"/>
          <w:spacing w:val="40"/>
          <w:sz w:val="20"/>
          <w:lang w:val="es-AR"/>
        </w:rPr>
        <w:t xml:space="preserve"> </w:t>
      </w:r>
      <w:r w:rsidRPr="001045BB">
        <w:rPr>
          <w:rFonts w:ascii="Verdana" w:hAnsi="Verdana"/>
          <w:color w:val="000000"/>
          <w:sz w:val="20"/>
          <w:lang w:val="es-AR"/>
        </w:rPr>
        <w:t>del</w:t>
      </w:r>
      <w:r w:rsidRPr="001045BB">
        <w:rPr>
          <w:rFonts w:ascii="Verdana" w:hAnsi="Verdana"/>
          <w:color w:val="000000"/>
          <w:spacing w:val="40"/>
          <w:sz w:val="20"/>
          <w:lang w:val="es-AR"/>
        </w:rPr>
        <w:t xml:space="preserve"> </w:t>
      </w:r>
      <w:r w:rsidRPr="001045BB">
        <w:rPr>
          <w:rFonts w:ascii="Verdana" w:hAnsi="Verdana"/>
          <w:color w:val="000000"/>
          <w:sz w:val="20"/>
          <w:lang w:val="es-AR"/>
        </w:rPr>
        <w:t>puestero</w:t>
      </w:r>
      <w:r w:rsidRPr="001045BB">
        <w:rPr>
          <w:rFonts w:ascii="Verdana" w:hAnsi="Verdana"/>
          <w:color w:val="000000"/>
          <w:spacing w:val="40"/>
          <w:sz w:val="20"/>
          <w:lang w:val="es-AR"/>
        </w:rPr>
        <w:t xml:space="preserve"> </w:t>
      </w:r>
      <w:r w:rsidRPr="001045BB">
        <w:rPr>
          <w:rFonts w:ascii="Verdana" w:hAnsi="Verdana"/>
          <w:color w:val="000000"/>
          <w:sz w:val="20"/>
          <w:lang w:val="es-AR"/>
        </w:rPr>
        <w:t>Abaroa;</w:t>
      </w:r>
      <w:r w:rsidRPr="001045BB">
        <w:rPr>
          <w:rFonts w:ascii="Verdana" w:hAnsi="Verdana"/>
          <w:color w:val="000000"/>
          <w:spacing w:val="40"/>
          <w:sz w:val="20"/>
          <w:lang w:val="es-AR"/>
        </w:rPr>
        <w:t xml:space="preserve"> </w:t>
      </w:r>
      <w:r w:rsidRPr="001045BB">
        <w:rPr>
          <w:rFonts w:ascii="Verdana" w:hAnsi="Verdana"/>
          <w:color w:val="000000"/>
          <w:sz w:val="20"/>
          <w:lang w:val="es-AR"/>
        </w:rPr>
        <w:t>éste murió, lo entiendo, porque tenía demasiadas memorias de don Pedro Damián.</w:t>
      </w:r>
    </w:p>
    <w:p w14:paraId="288E3DF5" w14:textId="77777777" w:rsidR="006D080B" w:rsidRPr="001045BB" w:rsidRDefault="006D080B" w:rsidP="001045BB">
      <w:pPr>
        <w:pStyle w:val="BodyText"/>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En cuanto a mí, entiendo no correr un peligro análogo. He adivinado y registrado un proceso no accesible a los hombres, una suerte de escándalo de la razón; pero algunas circunstancias mitigan ese privilegio temible. Por lo pronto, no estoy seguro de haber escrito siempre la verdad.</w:t>
      </w:r>
      <w:r w:rsidRPr="001045BB">
        <w:rPr>
          <w:rFonts w:ascii="Verdana" w:hAnsi="Verdana"/>
          <w:color w:val="000000"/>
          <w:spacing w:val="80"/>
          <w:sz w:val="20"/>
          <w:lang w:val="es-AR"/>
        </w:rPr>
        <w:t xml:space="preserve"> </w:t>
      </w:r>
      <w:r w:rsidRPr="001045BB">
        <w:rPr>
          <w:rFonts w:ascii="Verdana" w:hAnsi="Verdana"/>
          <w:color w:val="000000"/>
          <w:sz w:val="20"/>
          <w:lang w:val="es-AR"/>
        </w:rPr>
        <w:t>Sospecho que en mi relato hay falsos recuerdos. Sospecho que Pedro Damián (si existió) no se llamó Pedro Damián, y que yo lo recuerdo bajo ese nombre para creer algún día que su historia</w:t>
      </w:r>
      <w:r w:rsidRPr="001045BB">
        <w:rPr>
          <w:rFonts w:ascii="Verdana" w:hAnsi="Verdana"/>
          <w:color w:val="000000"/>
          <w:spacing w:val="80"/>
          <w:sz w:val="20"/>
          <w:lang w:val="es-AR"/>
        </w:rPr>
        <w:t xml:space="preserve"> </w:t>
      </w:r>
      <w:r w:rsidRPr="001045BB">
        <w:rPr>
          <w:rFonts w:ascii="Verdana" w:hAnsi="Verdana"/>
          <w:color w:val="000000"/>
          <w:sz w:val="20"/>
          <w:lang w:val="es-AR"/>
        </w:rPr>
        <w:t>me fue sugerida por los argumentos de Pier Damiani. Algo parecido acontece con el poema que mencioné en el primer párrafo y que versa sobre la irrevocabilidad del pasado. Hacia 1951 creeré haber fabricado un cuento fantástico y habré historiado un hecho real; también el inocente</w:t>
      </w:r>
      <w:r w:rsidRPr="001045BB">
        <w:rPr>
          <w:rFonts w:ascii="Verdana" w:hAnsi="Verdana"/>
          <w:color w:val="000000"/>
          <w:spacing w:val="40"/>
          <w:sz w:val="20"/>
          <w:lang w:val="es-AR"/>
        </w:rPr>
        <w:t xml:space="preserve"> </w:t>
      </w:r>
      <w:r w:rsidRPr="001045BB">
        <w:rPr>
          <w:rFonts w:ascii="Verdana" w:hAnsi="Verdana"/>
          <w:color w:val="000000"/>
          <w:sz w:val="20"/>
          <w:lang w:val="es-AR"/>
        </w:rPr>
        <w:t>Virgilio, hará dos mil años, creyó anunciar el nacimiento de un hombre y vaticinaba el de Dios.</w:t>
      </w:r>
    </w:p>
    <w:p w14:paraId="4A689CBB" w14:textId="73EBADDA" w:rsidR="00543A92" w:rsidRPr="001045BB" w:rsidRDefault="006D080B" w:rsidP="001045BB">
      <w:pPr>
        <w:suppressAutoHyphens/>
        <w:spacing w:after="0" w:line="240" w:lineRule="auto"/>
        <w:ind w:firstLine="283"/>
        <w:jc w:val="both"/>
        <w:rPr>
          <w:rFonts w:ascii="Verdana" w:hAnsi="Verdana"/>
          <w:color w:val="000000"/>
          <w:sz w:val="20"/>
          <w:lang w:val="es-AR"/>
        </w:rPr>
      </w:pPr>
      <w:r w:rsidRPr="001045BB">
        <w:rPr>
          <w:rFonts w:ascii="Verdana" w:hAnsi="Verdana"/>
          <w:color w:val="000000"/>
          <w:sz w:val="20"/>
          <w:lang w:val="es-AR"/>
        </w:rPr>
        <w:t>¡Pobre</w:t>
      </w:r>
      <w:r w:rsidRPr="001045BB">
        <w:rPr>
          <w:rFonts w:ascii="Verdana" w:hAnsi="Verdana"/>
          <w:color w:val="000000"/>
          <w:spacing w:val="40"/>
          <w:sz w:val="20"/>
          <w:lang w:val="es-AR"/>
        </w:rPr>
        <w:t xml:space="preserve"> </w:t>
      </w:r>
      <w:r w:rsidRPr="001045BB">
        <w:rPr>
          <w:rFonts w:ascii="Verdana" w:hAnsi="Verdana"/>
          <w:color w:val="000000"/>
          <w:sz w:val="20"/>
          <w:lang w:val="es-AR"/>
        </w:rPr>
        <w:t>Damián!</w:t>
      </w:r>
      <w:r w:rsidRPr="001045BB">
        <w:rPr>
          <w:rFonts w:ascii="Verdana" w:hAnsi="Verdana"/>
          <w:color w:val="000000"/>
          <w:spacing w:val="40"/>
          <w:sz w:val="20"/>
          <w:lang w:val="es-AR"/>
        </w:rPr>
        <w:t xml:space="preserve"> </w:t>
      </w:r>
      <w:r w:rsidRPr="001045BB">
        <w:rPr>
          <w:rFonts w:ascii="Verdana" w:hAnsi="Verdana"/>
          <w:color w:val="000000"/>
          <w:sz w:val="20"/>
          <w:lang w:val="es-AR"/>
        </w:rPr>
        <w:t>La</w:t>
      </w:r>
      <w:r w:rsidRPr="001045BB">
        <w:rPr>
          <w:rFonts w:ascii="Verdana" w:hAnsi="Verdana"/>
          <w:color w:val="000000"/>
          <w:spacing w:val="40"/>
          <w:sz w:val="20"/>
          <w:lang w:val="es-AR"/>
        </w:rPr>
        <w:t xml:space="preserve"> </w:t>
      </w:r>
      <w:r w:rsidRPr="001045BB">
        <w:rPr>
          <w:rFonts w:ascii="Verdana" w:hAnsi="Verdana"/>
          <w:color w:val="000000"/>
          <w:sz w:val="20"/>
          <w:lang w:val="es-AR"/>
        </w:rPr>
        <w:t>muerte</w:t>
      </w:r>
      <w:r w:rsidRPr="001045BB">
        <w:rPr>
          <w:rFonts w:ascii="Verdana" w:hAnsi="Verdana"/>
          <w:color w:val="000000"/>
          <w:spacing w:val="40"/>
          <w:sz w:val="20"/>
          <w:lang w:val="es-AR"/>
        </w:rPr>
        <w:t xml:space="preserve"> </w:t>
      </w:r>
      <w:r w:rsidRPr="001045BB">
        <w:rPr>
          <w:rFonts w:ascii="Verdana" w:hAnsi="Verdana"/>
          <w:color w:val="000000"/>
          <w:sz w:val="20"/>
          <w:lang w:val="es-AR"/>
        </w:rPr>
        <w:t>lo</w:t>
      </w:r>
      <w:r w:rsidRPr="001045BB">
        <w:rPr>
          <w:rFonts w:ascii="Verdana" w:hAnsi="Verdana"/>
          <w:color w:val="000000"/>
          <w:spacing w:val="40"/>
          <w:sz w:val="20"/>
          <w:lang w:val="es-AR"/>
        </w:rPr>
        <w:t xml:space="preserve"> </w:t>
      </w:r>
      <w:r w:rsidRPr="001045BB">
        <w:rPr>
          <w:rFonts w:ascii="Verdana" w:hAnsi="Verdana"/>
          <w:color w:val="000000"/>
          <w:sz w:val="20"/>
          <w:lang w:val="es-AR"/>
        </w:rPr>
        <w:t>llevó</w:t>
      </w:r>
      <w:r w:rsidRPr="001045BB">
        <w:rPr>
          <w:rFonts w:ascii="Verdana" w:hAnsi="Verdana"/>
          <w:color w:val="000000"/>
          <w:spacing w:val="40"/>
          <w:sz w:val="20"/>
          <w:lang w:val="es-AR"/>
        </w:rPr>
        <w:t xml:space="preserve"> </w:t>
      </w:r>
      <w:r w:rsidRPr="001045BB">
        <w:rPr>
          <w:rFonts w:ascii="Verdana" w:hAnsi="Verdana"/>
          <w:color w:val="000000"/>
          <w:sz w:val="20"/>
          <w:lang w:val="es-AR"/>
        </w:rPr>
        <w:t>a</w:t>
      </w:r>
      <w:r w:rsidRPr="001045BB">
        <w:rPr>
          <w:rFonts w:ascii="Verdana" w:hAnsi="Verdana"/>
          <w:color w:val="000000"/>
          <w:spacing w:val="40"/>
          <w:sz w:val="20"/>
          <w:lang w:val="es-AR"/>
        </w:rPr>
        <w:t xml:space="preserve"> </w:t>
      </w:r>
      <w:r w:rsidRPr="001045BB">
        <w:rPr>
          <w:rFonts w:ascii="Verdana" w:hAnsi="Verdana"/>
          <w:color w:val="000000"/>
          <w:sz w:val="20"/>
          <w:lang w:val="es-AR"/>
        </w:rPr>
        <w:t>los</w:t>
      </w:r>
      <w:r w:rsidRPr="001045BB">
        <w:rPr>
          <w:rFonts w:ascii="Verdana" w:hAnsi="Verdana"/>
          <w:color w:val="000000"/>
          <w:spacing w:val="40"/>
          <w:sz w:val="20"/>
          <w:lang w:val="es-AR"/>
        </w:rPr>
        <w:t xml:space="preserve"> </w:t>
      </w:r>
      <w:r w:rsidRPr="001045BB">
        <w:rPr>
          <w:rFonts w:ascii="Verdana" w:hAnsi="Verdana"/>
          <w:color w:val="000000"/>
          <w:sz w:val="20"/>
          <w:lang w:val="es-AR"/>
        </w:rPr>
        <w:t>veinte</w:t>
      </w:r>
      <w:r w:rsidRPr="001045BB">
        <w:rPr>
          <w:rFonts w:ascii="Verdana" w:hAnsi="Verdana"/>
          <w:color w:val="000000"/>
          <w:spacing w:val="40"/>
          <w:sz w:val="20"/>
          <w:lang w:val="es-AR"/>
        </w:rPr>
        <w:t xml:space="preserve"> </w:t>
      </w:r>
      <w:r w:rsidRPr="001045BB">
        <w:rPr>
          <w:rFonts w:ascii="Verdana" w:hAnsi="Verdana"/>
          <w:color w:val="000000"/>
          <w:sz w:val="20"/>
          <w:lang w:val="es-AR"/>
        </w:rPr>
        <w:t>años</w:t>
      </w:r>
      <w:r w:rsidRPr="001045BB">
        <w:rPr>
          <w:rFonts w:ascii="Verdana" w:hAnsi="Verdana"/>
          <w:color w:val="000000"/>
          <w:spacing w:val="40"/>
          <w:sz w:val="20"/>
          <w:lang w:val="es-AR"/>
        </w:rPr>
        <w:t xml:space="preserve"> </w:t>
      </w:r>
      <w:r w:rsidRPr="001045BB">
        <w:rPr>
          <w:rFonts w:ascii="Verdana" w:hAnsi="Verdana"/>
          <w:color w:val="000000"/>
          <w:sz w:val="20"/>
          <w:lang w:val="es-AR"/>
        </w:rPr>
        <w:t>en</w:t>
      </w:r>
      <w:r w:rsidRPr="001045BB">
        <w:rPr>
          <w:rFonts w:ascii="Verdana" w:hAnsi="Verdana"/>
          <w:color w:val="000000"/>
          <w:spacing w:val="40"/>
          <w:sz w:val="20"/>
          <w:lang w:val="es-AR"/>
        </w:rPr>
        <w:t xml:space="preserve"> </w:t>
      </w:r>
      <w:r w:rsidRPr="001045BB">
        <w:rPr>
          <w:rFonts w:ascii="Verdana" w:hAnsi="Verdana"/>
          <w:color w:val="000000"/>
          <w:sz w:val="20"/>
          <w:lang w:val="es-AR"/>
        </w:rPr>
        <w:t>una</w:t>
      </w:r>
      <w:r w:rsidRPr="001045BB">
        <w:rPr>
          <w:rFonts w:ascii="Verdana" w:hAnsi="Verdana"/>
          <w:color w:val="000000"/>
          <w:spacing w:val="40"/>
          <w:sz w:val="20"/>
          <w:lang w:val="es-AR"/>
        </w:rPr>
        <w:t xml:space="preserve"> </w:t>
      </w:r>
      <w:r w:rsidRPr="001045BB">
        <w:rPr>
          <w:rFonts w:ascii="Verdana" w:hAnsi="Verdana"/>
          <w:color w:val="000000"/>
          <w:sz w:val="20"/>
          <w:lang w:val="es-AR"/>
        </w:rPr>
        <w:t>triste</w:t>
      </w:r>
      <w:r w:rsidRPr="001045BB">
        <w:rPr>
          <w:rFonts w:ascii="Verdana" w:hAnsi="Verdana"/>
          <w:color w:val="000000"/>
          <w:spacing w:val="40"/>
          <w:sz w:val="20"/>
          <w:lang w:val="es-AR"/>
        </w:rPr>
        <w:t xml:space="preserve"> </w:t>
      </w:r>
      <w:r w:rsidRPr="001045BB">
        <w:rPr>
          <w:rFonts w:ascii="Verdana" w:hAnsi="Verdana"/>
          <w:color w:val="000000"/>
          <w:sz w:val="20"/>
          <w:lang w:val="es-AR"/>
        </w:rPr>
        <w:t>guerra</w:t>
      </w:r>
      <w:r w:rsidRPr="001045BB">
        <w:rPr>
          <w:rFonts w:ascii="Verdana" w:hAnsi="Verdana"/>
          <w:color w:val="000000"/>
          <w:spacing w:val="40"/>
          <w:sz w:val="20"/>
          <w:lang w:val="es-AR"/>
        </w:rPr>
        <w:t xml:space="preserve"> </w:t>
      </w:r>
      <w:r w:rsidRPr="001045BB">
        <w:rPr>
          <w:rFonts w:ascii="Verdana" w:hAnsi="Verdana"/>
          <w:color w:val="000000"/>
          <w:sz w:val="20"/>
          <w:lang w:val="es-AR"/>
        </w:rPr>
        <w:t>ignorada</w:t>
      </w:r>
      <w:r w:rsidRPr="001045BB">
        <w:rPr>
          <w:rFonts w:ascii="Verdana" w:hAnsi="Verdana"/>
          <w:color w:val="000000"/>
          <w:spacing w:val="40"/>
          <w:sz w:val="20"/>
          <w:lang w:val="es-AR"/>
        </w:rPr>
        <w:t xml:space="preserve"> </w:t>
      </w:r>
      <w:r w:rsidRPr="001045BB">
        <w:rPr>
          <w:rFonts w:ascii="Verdana" w:hAnsi="Verdana"/>
          <w:color w:val="000000"/>
          <w:sz w:val="20"/>
          <w:lang w:val="es-AR"/>
        </w:rPr>
        <w:t>y</w:t>
      </w:r>
      <w:r w:rsidRPr="001045BB">
        <w:rPr>
          <w:rFonts w:ascii="Verdana" w:hAnsi="Verdana"/>
          <w:color w:val="000000"/>
          <w:spacing w:val="40"/>
          <w:sz w:val="20"/>
          <w:lang w:val="es-AR"/>
        </w:rPr>
        <w:t xml:space="preserve"> </w:t>
      </w:r>
      <w:r w:rsidRPr="001045BB">
        <w:rPr>
          <w:rFonts w:ascii="Verdana" w:hAnsi="Verdana"/>
          <w:color w:val="000000"/>
          <w:sz w:val="20"/>
          <w:lang w:val="es-AR"/>
        </w:rPr>
        <w:t>en</w:t>
      </w:r>
      <w:r w:rsidRPr="001045BB">
        <w:rPr>
          <w:rFonts w:ascii="Verdana" w:hAnsi="Verdana"/>
          <w:color w:val="000000"/>
          <w:spacing w:val="40"/>
          <w:sz w:val="20"/>
          <w:lang w:val="es-AR"/>
        </w:rPr>
        <w:t xml:space="preserve"> </w:t>
      </w:r>
      <w:r w:rsidRPr="001045BB">
        <w:rPr>
          <w:rFonts w:ascii="Verdana" w:hAnsi="Verdana"/>
          <w:color w:val="000000"/>
          <w:sz w:val="20"/>
          <w:lang w:val="es-AR"/>
        </w:rPr>
        <w:t>una batalla casera, pero consiguió lo que anhelaba su corazón, y tardó mucho en conseguirlo, y acaso no hay mayores felicidades.</w:t>
      </w:r>
    </w:p>
    <w:sectPr w:rsidR="00543A92" w:rsidRPr="001045BB" w:rsidSect="001045BB">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AB7BE" w14:textId="77777777" w:rsidR="004307A3" w:rsidRDefault="004307A3" w:rsidP="001045BB">
      <w:pPr>
        <w:spacing w:after="0" w:line="240" w:lineRule="auto"/>
      </w:pPr>
      <w:r>
        <w:separator/>
      </w:r>
    </w:p>
  </w:endnote>
  <w:endnote w:type="continuationSeparator" w:id="0">
    <w:p w14:paraId="35C8FF69" w14:textId="77777777" w:rsidR="004307A3" w:rsidRDefault="004307A3" w:rsidP="00104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193B" w14:textId="77777777" w:rsidR="001045BB" w:rsidRDefault="001045BB" w:rsidP="0091025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05C80F7" w14:textId="77777777" w:rsidR="001045BB" w:rsidRDefault="001045BB" w:rsidP="001045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E5033" w14:textId="39D6F4A5" w:rsidR="001045BB" w:rsidRPr="001045BB" w:rsidRDefault="001045BB" w:rsidP="001045BB">
    <w:pPr>
      <w:pStyle w:val="Footer"/>
      <w:ind w:right="360"/>
      <w:rPr>
        <w:rFonts w:ascii="Arial" w:hAnsi="Arial" w:cs="Arial"/>
        <w:color w:val="999999"/>
        <w:sz w:val="20"/>
        <w:lang w:val="ru-RU"/>
      </w:rPr>
    </w:pPr>
    <w:r w:rsidRPr="001045BB">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F0FD9" w14:textId="77777777" w:rsidR="001045BB" w:rsidRDefault="00104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B4556" w14:textId="77777777" w:rsidR="004307A3" w:rsidRDefault="004307A3" w:rsidP="001045BB">
      <w:pPr>
        <w:spacing w:after="0" w:line="240" w:lineRule="auto"/>
      </w:pPr>
      <w:r>
        <w:separator/>
      </w:r>
    </w:p>
  </w:footnote>
  <w:footnote w:type="continuationSeparator" w:id="0">
    <w:p w14:paraId="3B2C0328" w14:textId="77777777" w:rsidR="004307A3" w:rsidRDefault="004307A3" w:rsidP="001045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0798" w14:textId="77777777" w:rsidR="001045BB" w:rsidRDefault="001045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06791" w14:textId="65F3246E" w:rsidR="001045BB" w:rsidRPr="001045BB" w:rsidRDefault="001045BB" w:rsidP="001045BB">
    <w:pPr>
      <w:pStyle w:val="Header"/>
      <w:rPr>
        <w:rFonts w:ascii="Arial" w:hAnsi="Arial" w:cs="Arial"/>
        <w:color w:val="999999"/>
        <w:sz w:val="20"/>
        <w:lang w:val="ru-RU"/>
      </w:rPr>
    </w:pPr>
    <w:r w:rsidRPr="001045BB">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3017F" w14:textId="77777777" w:rsidR="001045BB" w:rsidRDefault="001045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045BB"/>
    <w:rsid w:val="0015074B"/>
    <w:rsid w:val="0029639D"/>
    <w:rsid w:val="00326F90"/>
    <w:rsid w:val="004307A3"/>
    <w:rsid w:val="00543A92"/>
    <w:rsid w:val="006D080B"/>
    <w:rsid w:val="00AA1D8D"/>
    <w:rsid w:val="00B47730"/>
    <w:rsid w:val="00C441A2"/>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D09814"/>
  <w14:defaultImageDpi w14:val="300"/>
  <w15:docId w15:val="{010A5B29-4DCD-48CF-BB49-5E58DC7DA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1"/>
    <w:unhideWhenUsed/>
    <w:qFormat/>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04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4938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2218</Words>
  <Characters>10448</Characters>
  <Application>Microsoft Office Word</Application>
  <DocSecurity>0</DocSecurity>
  <Lines>163</Lines>
  <Paragraphs>29</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12637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otra muerte</dc:title>
  <dc:subject/>
  <dc:creator>Jorge Luis Borges</dc:creator>
  <cp:keywords/>
  <dc:description/>
  <cp:lastModifiedBy>Andrey Piskunov</cp:lastModifiedBy>
  <cp:revision>6</cp:revision>
  <dcterms:created xsi:type="dcterms:W3CDTF">2013-12-23T23:15:00Z</dcterms:created>
  <dcterms:modified xsi:type="dcterms:W3CDTF">2026-05-19T01:36:00Z</dcterms:modified>
  <cp:category/>
</cp:coreProperties>
</file>